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15E4DAF1" w14:textId="77777777" w:rsidR="008469AA" w:rsidRDefault="00000000">
      <w:pPr>
        <w:pStyle w:val="Heading2"/>
        <w:pageBreakBefore/>
        <w:rPr>
          <w:rFonts w:hint="eastAsia"/>
        </w:rPr>
      </w:pPr>
      <w:r>
        <w:t>Revision Layer: Cumulative Connection</w:t>
      </w:r>
    </w:p>
    <w:p>
      <w:r>
        <w:rPr>
          <w:b/>
          <w:bCs/>
        </w:rPr>
        <w:t>Name:</w:t>
      </w:r>
      <w:r>
        <w:t xml:space="preserve"> ______________________________   </w:t>
      </w:r>
      <w:r>
        <w:rPr>
          <w:b/>
          <w:bCs/>
        </w:rPr>
        <w:t>Class:</w:t>
      </w:r>
      <w:r>
        <w:t xml:space="preserve"> ______________   </w:t>
      </w:r>
      <w:r>
        <w:rPr>
          <w:b/>
          <w:bCs/>
        </w:rPr>
        <w:t>Date:</w:t>
      </w:r>
      <w:r>
        <w:t xml:space="preserve"> ______________</w:t>
      </w:r>
    </w:p>
    <w:p w14:paraId="07AFFF49" w14:textId="77777777" w:rsidR="008469AA" w:rsidRDefault="00000000">
      <w:r>
        <w:t>Use these short retrieval items before beginning the new work. Show a representation when it helps, keep units visible, and explain one answer to a partner.</w:t>
      </w:r>
    </w:p>
    <w:p w14:paraId="05E13BAF" w14:textId="77777777" w:rsidR="008469AA" w:rsidRDefault="00000000">
      <w:pPr>
        <w:pStyle w:val="BodyText"/>
        <w:keepNext/>
      </w:pPr>
      <w:r>
        <w:t xml:space="preserve">1. Convert </w:t>
      </w:r>
      <m:oMath>
        <m:f>
          <m:fPr>
            <m:ctrlPr>
              <w:rPr>
                <w:rFonts w:ascii="Cambria Math" w:hAnsi="Cambria Math"/>
              </w:rPr>
            </m:ctrlPr>
          </m:fPr>
          <m:num>
            <m:r>
              <w:rPr>
                <w:rFonts w:ascii="Cambria Math" w:hAnsi="Cambria Math"/>
              </w:rPr>
              <m:t>3</m:t>
            </m:r>
          </m:num>
          <m:den>
            <m:r>
              <w:rPr>
                <w:rFonts w:ascii="Cambria Math" w:hAnsi="Cambria Math"/>
              </w:rPr>
              <m:t>8</m:t>
            </m:r>
          </m:den>
        </m:f>
      </m:oMath>
      <w:r>
        <w:t xml:space="preserve"> to a decimal and a percent.</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2CBB69D7" w14:textId="77777777" w:rsidR="008469AA" w:rsidRDefault="00000000">
      <w:pPr>
        <w:pStyle w:val="BodyText"/>
        <w:keepNext/>
      </w:pPr>
      <w:r>
        <w:t xml:space="preserve">2. Order 0.4, </w:t>
      </w:r>
      <m:oMath>
        <m:f>
          <m:fPr>
            <m:ctrlPr>
              <w:rPr>
                <w:rFonts w:ascii="Cambria Math" w:hAnsi="Cambria Math"/>
              </w:rPr>
            </m:ctrlPr>
          </m:fPr>
          <m:num>
            <m:r>
              <w:rPr>
                <w:rFonts w:ascii="Cambria Math" w:hAnsi="Cambria Math"/>
              </w:rPr>
              <m:t>3</m:t>
            </m:r>
          </m:num>
          <m:den>
            <m:r>
              <w:rPr>
                <w:rFonts w:ascii="Cambria Math" w:hAnsi="Cambria Math"/>
              </w:rPr>
              <m:t>8</m:t>
            </m:r>
          </m:den>
        </m:f>
      </m:oMath>
      <w:r>
        <w:t xml:space="preserve">, and 42% from least to greatest.</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2CD8189A" w14:textId="77777777" w:rsidR="008469AA" w:rsidRDefault="00000000">
      <w:pPr>
        <w:pStyle w:val="BodyText"/>
        <w:keepNext/>
      </w:pPr>
      <w:r>
        <w:t>3. Explain why 0.6 is 60%, not 6%.</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793487F6" w14:textId="77777777" w:rsidR="008469AA" w:rsidRDefault="00000000">
      <w:pPr>
        <w:pStyle w:val="BodyText"/>
        <w:keepNext/>
      </w:pPr>
      <w:r>
        <w:t xml:space="preserve">4. Choose the most useful form for describing </w:t>
      </w:r>
      <m:oMath>
        <m:f>
          <m:fPr>
            <m:ctrlPr>
              <w:rPr>
                <w:rFonts w:ascii="Cambria Math" w:hAnsi="Cambria Math"/>
              </w:rPr>
            </m:ctrlPr>
          </m:fPr>
          <m:num>
            <m:r>
              <w:rPr>
                <w:rFonts w:ascii="Cambria Math" w:hAnsi="Cambria Math"/>
              </w:rPr>
              <m:t>1</m:t>
            </m:r>
          </m:num>
          <m:den>
            <m:r>
              <w:rPr>
                <w:rFonts w:ascii="Cambria Math" w:hAnsi="Cambria Math"/>
              </w:rPr>
              <m:t>4</m:t>
            </m:r>
          </m:den>
        </m:f>
      </m:oMath>
      <w:r>
        <w:t xml:space="preserve"> of a class.</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6F50D529" w14:textId="77777777" w:rsidR="008469AA" w:rsidRDefault="00000000">
      <w:pPr>
        <w:pStyle w:val="Heading2"/>
        <w:pageBreakBefore/>
        <w:rPr>
          <w:rFonts w:hint="eastAsia"/>
        </w:rPr>
      </w:pPr>
      <w:r>
        <w:t>Revision Layer: Strategy Studio</w:t>
      </w:r>
    </w:p>
    <w:p w14:paraId="0B0E7C36" w14:textId="77777777" w:rsidR="008469AA" w:rsidRDefault="00000000">
      <w:r>
        <w:t>These tasks deliberately vary the numbers, representation, unknown, or context. Do not choose a method from the chapter title alone.</w:t>
      </w:r>
    </w:p>
    <w:p w14:paraId="45BFCFE6" w14:textId="77777777" w:rsidR="008469AA" w:rsidRDefault="00000000">
      <w:pPr>
        <w:pStyle w:val="BodyText"/>
        <w:keepNext/>
      </w:pPr>
      <w:r>
        <w:t>1. Convert 0.375 into a simplified fraction and a percent. Show a place-value or benchmark check.</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6A9791CE" w14:textId="77777777" w:rsidR="008469AA" w:rsidRDefault="00000000">
      <w:pPr>
        <w:pStyle w:val="BodyText"/>
        <w:keepNext/>
      </w:pPr>
      <w:r>
        <w:t xml:space="preserve">2. A quantity is written as 0.4, </w:t>
      </w:r>
      <m:oMath>
        <m:f>
          <m:fPr>
            <m:ctrlPr>
              <w:rPr>
                <w:rFonts w:ascii="Cambria Math" w:hAnsi="Cambria Math"/>
              </w:rPr>
            </m:ctrlPr>
          </m:fPr>
          <m:num>
            <m:r>
              <w:rPr>
                <w:rFonts w:ascii="Cambria Math" w:hAnsi="Cambria Math"/>
              </w:rPr>
              <m:t>2</m:t>
            </m:r>
          </m:num>
          <m:den>
            <m:r>
              <w:rPr>
                <w:rFonts w:ascii="Cambria Math" w:hAnsi="Cambria Math"/>
              </w:rPr>
              <m:t>5</m:t>
            </m:r>
          </m:den>
        </m:f>
      </m:oMath>
      <w:r>
        <w:t xml:space="preserve">, and 40%. Explain why these labels can describe the same value.</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53C17137" w14:textId="77777777" w:rsidR="008469AA" w:rsidRDefault="00000000">
      <w:pPr>
        <w:pStyle w:val="BodyText"/>
        <w:keepNext/>
      </w:pPr>
      <w:r>
        <w:t>3. Which form is most efficient in each situation: a sale sign, a recipe, a data table, or a probability statement? Defend each choice.</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3F211B9B" w14:textId="77777777" w:rsidR="008469AA" w:rsidRDefault="00000000">
      <w:pPr>
        <w:pStyle w:val="BodyText"/>
        <w:keepNext/>
      </w:pPr>
      <w:r>
        <w:t>4. Create three equivalent labels for a value between 1 and 2. Explain how the meaning of the whole changes when the form changes.</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742CCDDD" w14:textId="77777777" w:rsidR="008469AA" w:rsidRDefault="00000000">
      <w:pPr>
        <w:pStyle w:val="Heading2"/>
        <w:pageBreakBefore/>
        <w:rPr>
          <w:rFonts w:hint="eastAsia"/>
        </w:rPr>
      </w:pPr>
      <w:r>
        <w:t>Transfer Bridge: Familiar, Altered, Non-Routine, and Repair</w:t>
      </w:r>
    </w:p>
    <w:p w14:paraId="75E29F34" w14:textId="77777777" w:rsidR="008469AA" w:rsidRDefault="00000000">
      <w:r>
        <w:t>Use this section after the worked examples and before the exit ticket. The method is deliberately not named in every task. First identify the relationship or action, then represent, solve, and check.</w:t>
      </w:r>
    </w:p>
    <w:p w14:paraId="12027AC4" w14:textId="77777777" w:rsidR="008469AA" w:rsidRDefault="00000000">
      <w:pPr>
        <w:pStyle w:val="Heading3"/>
        <w:rPr>
          <w:rFonts w:hint="eastAsia"/>
        </w:rPr>
      </w:pPr>
      <w:r>
        <w:t>A. Familiar structure</w:t>
      </w:r>
    </w:p>
    <w:p w14:paraId="042C61D6" w14:textId="77777777" w:rsidR="008469AA" w:rsidRDefault="00000000">
      <w:pPr>
        <w:pStyle w:val="BodyText"/>
        <w:keepNext/>
      </w:pPr>
      <w:r>
        <w:t xml:space="preserve">Convert </w:t>
      </w:r>
      <m:oMath>
        <m:f>
          <m:fPr>
            <m:ctrlPr>
              <w:rPr>
                <w:rFonts w:ascii="Cambria Math" w:hAnsi="Cambria Math"/>
              </w:rPr>
            </m:ctrlPr>
          </m:fPr>
          <m:num>
            <m:r>
              <w:rPr>
                <w:rFonts w:ascii="Cambria Math" w:hAnsi="Cambria Math"/>
              </w:rPr>
              <m:t>3</m:t>
            </m:r>
          </m:num>
          <m:den>
            <m:r>
              <w:rPr>
                <w:rFonts w:ascii="Cambria Math" w:hAnsi="Cambria Math"/>
              </w:rPr>
              <m:t>8</m:t>
            </m:r>
          </m:den>
        </m:f>
      </m:oMath>
      <w:r>
        <w:t xml:space="preserve"> into a decimal and a percent. Explain how you know the value is unchanged.</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35B1FDCC" w14:textId="77777777" w:rsidR="008469AA" w:rsidRDefault="00000000">
      <w:pPr>
        <w:pStyle w:val="Heading3"/>
        <w:rPr>
          <w:rFonts w:hint="eastAsia"/>
        </w:rPr>
      </w:pPr>
      <w:r>
        <w:t>B. Altered structure</w:t>
      </w:r>
    </w:p>
    <w:p w14:paraId="086257A6" w14:textId="77777777" w:rsidR="008469AA" w:rsidRDefault="00000000">
      <w:pPr>
        <w:pStyle w:val="BodyText"/>
        <w:keepNext/>
      </w:pPr>
      <w:r>
        <w:t>Rewrite 0.6 in fraction and percent form. Then choose the most useful form for a sale sign, a recipe, and a probability statement.</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3FC93B4B" w14:textId="77777777" w:rsidR="008469AA" w:rsidRDefault="00000000">
      <w:pPr>
        <w:pStyle w:val="Heading3"/>
        <w:rPr>
          <w:rFonts w:hint="eastAsia"/>
        </w:rPr>
      </w:pPr>
      <w:r>
        <w:t xml:space="preserve">C. Non-routine structure</w:t>
      </w:r>
    </w:p>
    <w:p w14:paraId="25F48ABC" w14:textId="77777777" w:rsidR="008469AA" w:rsidRDefault="00000000">
      <w:pPr>
        <w:pStyle w:val="BodyText"/>
        <w:keepNext/>
      </w:pPr>
      <w:r>
        <w:t xml:space="preserve">A quantity is written as 0.375, </w:t>
      </w:r>
      <m:oMath>
        <m:f>
          <m:fPr>
            <m:ctrlPr>
              <w:rPr>
                <w:rFonts w:ascii="Cambria Math" w:hAnsi="Cambria Math"/>
              </w:rPr>
            </m:ctrlPr>
          </m:fPr>
          <m:num>
            <m:r>
              <w:rPr>
                <w:rFonts w:ascii="Cambria Math" w:hAnsi="Cambria Math"/>
              </w:rPr>
              <m:t>3</m:t>
            </m:r>
          </m:num>
          <m:den>
            <m:r>
              <w:rPr>
                <w:rFonts w:ascii="Cambria Math" w:hAnsi="Cambria Math"/>
              </w:rPr>
              <m:t>8</m:t>
            </m:r>
          </m:den>
        </m:f>
      </m:oMath>
      <w:r>
        <w:t xml:space="preserve">, and 37.5%. Explain why the three labels agree and describe a context in which each form communicates best.</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p w14:paraId="317B03A6" w14:textId="77777777" w:rsidR="008469AA" w:rsidRDefault="00000000">
      <w:pPr>
        <w:pStyle w:val="Heading3"/>
        <w:rPr>
          <w:rFonts w:hint="eastAsia"/>
        </w:rPr>
      </w:pPr>
      <w:r>
        <w:t>D. Repair and compare</w:t>
      </w:r>
    </w:p>
    <w:p w14:paraId="5747B75E" w14:textId="77777777" w:rsidR="008469AA" w:rsidRDefault="00000000">
      <w:pPr>
        <w:pStyle w:val="BodyText"/>
        <w:keepNext/>
      </w:pPr>
      <w:r>
        <w:t>A student says, “0.4 is 4% because the decimal has a 4.” Use place value and the meaning of percent to repair the error.</w:t>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keepNext/>
        <w:tabs>
          <w:tab w:val="left" w:pos="5256"/>
        </w:tabs>
        <w:spacing w:before="0" w:after="220" w:line="240" w:lineRule="auto"/>
      </w:pPr>
      <w:r>
        <w:rPr>
          <w:sz w:val="20"/>
          <w:u w:val="single" w:color="AAAAAA"/>
        </w:rPr>
        <w:tab/>
      </w:r>
    </w:p>
    <w:p>
      <w:pPr>
        <w:tabs>
          <w:tab w:val="left" w:pos="5256"/>
        </w:tabs>
        <w:spacing w:before="0" w:after="220" w:line="240" w:lineRule="auto"/>
      </w:pPr>
      <w:r>
        <w:rPr>
          <w:sz w:val="20"/>
          <w:u w:val="single" w:color="AAAAAA"/>
        </w:rPr>
        <w:tab/>
      </w:r>
    </w:p>
    <w:sectPr w:rsidR="008469AA">
      <w:headerReference w:type="even" r:id="rId9"/>
      <w:headerReference w:type="default" r:id="rId10"/>
      <w:footerReference w:type="even" r:id="rId11"/>
      <w:footerReference w:type="default" r:id="rId12"/>
      <w:headerReference w:type="first" r:id="rId13"/>
      <w:footerReference w:type="first" r:id="rId14"/>
      <w:pgSz w:w="12240" w:h="15840"/>
      <w:pgMar w:top="864" w:right="864" w:bottom="864" w:left="864" w:header="576" w:footer="576"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25B8BAE6" w14:textId="77777777" w:rsidR="00D97857" w:rsidRDefault="00D97857">
      <w:pPr>
        <w:spacing w:after="0" w:line="240" w:lineRule="auto"/>
      </w:pPr>
      <w:r>
        <w:separator/>
      </w:r>
    </w:p>
  </w:endnote>
  <w:endnote w:type="continuationSeparator" w:id="0">
    <w:p w14:paraId="45E5346B" w14:textId="77777777" w:rsidR="00D97857" w:rsidRDefault="00D978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1"/>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altName w:val="Courier New"/>
    <w:panose1 w:val="02070309020205020404"/>
    <w:charset w:val="01"/>
    <w:family w:val="roman"/>
    <w:pitch w:val="variable"/>
  </w:font>
  <w:font w:name="Liberation Sans">
    <w:altName w:val="Arial"/>
    <w:panose1 w:val="020B0604020202020204"/>
    <w:charset w:val="01"/>
    <w:family w:val="swiss"/>
    <w:pitch w:val="variable"/>
  </w:font>
  <w:font w:name="Noto Sans CJK SC">
    <w:panose1 w:val="020B0604020202020204"/>
    <w:charset w:val="00"/>
    <w:family w:val="roman"/>
    <w:notTrueType/>
    <w:pitch w:val="default"/>
  </w:font>
  <w:font w:name="Lohit Devanagari">
    <w:panose1 w:val="020B0604020202020204"/>
    <w:charset w:val="00"/>
    <w:family w:val="roman"/>
    <w:notTrueType/>
    <w:pitch w:val="default"/>
  </w:font>
  <w:font w:name="Cambria Math">
    <w:panose1 w:val="02040503050406030204"/>
    <w:charset w:val="01"/>
    <w:family w:val="roman"/>
    <w:pitch w:val="variable"/>
    <w:sig w:usb0="E00002FF" w:usb1="420024FF"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er2.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er3.xml><?xml version="1.0" encoding="utf-8"?>
<w:ftr xmlns:w="http://schemas.openxmlformats.org/wordprocessingml/2006/main">
  <w:p>
    <w:pPr>
      <w:pBdr>
        <w:top w:val="single" w:sz="6" w:space="4" w:color="146B66"/>
      </w:pBdr>
      <w:tabs>
        <w:tab w:val="right" w:pos="10800"/>
      </w:tabs>
      <w:spacing w:after="0"/>
    </w:pPr>
    <w:r>
      <w:rPr>
        <w:rFonts w:ascii="Georgia" w:hAnsi="Georgia" w:cs="Georgia"/>
        <w:color w:val="595959"/>
        <w:sz w:val="16"/>
      </w:rPr>
      <w:t xml:space="preserve">© Matthie Assessment | matthie.assessment@gmail.com</w:t>
    </w:r>
    <w:r>
      <w:rPr>
        <w:rFonts w:ascii="Georgia" w:hAnsi="Georgia" w:cs="Georgia"/>
        <w:color w:val="595959"/>
        <w:sz w:val="16"/>
      </w:rPr>
      <w:tab/>
      <w:t xml:space="preserve">Page </w:t>
    </w:r>
    <w:r>
      <w:rPr>
        <w:rFonts w:ascii="Georgia" w:hAnsi="Georgia" w:cs="Georgia"/>
        <w:color w:val="595959"/>
        <w:sz w:val="16"/>
      </w:rPr>
      <w:fldChar w:fldCharType="begin"/>
    </w:r>
    <w:r>
      <w:rPr>
        <w:rFonts w:ascii="Georgia" w:hAnsi="Georgia" w:cs="Georgia"/>
        <w:color w:val="595959"/>
        <w:sz w:val="16"/>
      </w:rPr>
      <w:instrText xml:space="preserve"> PAGE </w:instrText>
    </w:r>
    <w:r>
      <w:rPr>
        <w:rFonts w:ascii="Georgia" w:hAnsi="Georgia" w:cs="Georgia"/>
        <w:color w:val="595959"/>
        <w:sz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3C81780" w14:textId="77777777" w:rsidR="00D97857" w:rsidRDefault="00D97857">
      <w:pPr>
        <w:spacing w:after="0" w:line="240" w:lineRule="auto"/>
      </w:pPr>
      <w:r>
        <w:separator/>
      </w:r>
    </w:p>
  </w:footnote>
  <w:footnote w:type="continuationSeparator" w:id="0">
    <w:p w14:paraId="0CF14119" w14:textId="77777777" w:rsidR="00D97857" w:rsidRDefault="00D97857">
      <w:pPr>
        <w:spacing w:after="0" w:line="240" w:lineRule="auto"/>
      </w:pPr>
      <w:r>
        <w:continuationSeparator/>
      </w:r>
    </w:p>
  </w:footnote>
</w:footnotes>
</file>

<file path=word/header1.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header2.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header3.xml><?xml version="1.0" encoding="utf-8"?>
<w:hdr xmlns:w="http://schemas.openxmlformats.org/wordprocessingml/2006/main">
  <w:p>
    <w:pPr>
      <w:pBdr>
        <w:bottom w:val="single" w:sz="6" w:space="4" w:color="146B66"/>
      </w:pBdr>
      <w:tabs>
        <w:tab w:val="right" w:pos="10800"/>
      </w:tabs>
      <w:spacing w:after="0"/>
    </w:pPr>
    <w:r>
      <w:rPr>
        <w:rFonts w:ascii="Georgia" w:hAnsi="Georgia" w:cs="Georgia"/>
        <w:b/>
        <w:color w:val="146B66"/>
        <w:sz w:val="18"/>
      </w:rPr>
      <w:t xml:space="preserve">Matthie Assessment</w:t>
    </w:r>
    <w:r>
      <w:rPr>
        <w:rFonts w:ascii="Georgia" w:hAnsi="Georgia" w:cs="Georgia"/>
        <w:color w:val="595959"/>
        <w:sz w:val="18"/>
      </w:rPr>
      <w:tab/>
      <w:t xml:space="preserve">Proportional Reasoning Companion</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02BF179C"/>
    <w:multiLevelType w:val="multilevel"/>
    <w:tmpl w:val="ED70992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 w15:restartNumberingAfterBreak="0">
    <w:nsid w:val="039A4804"/>
    <w:multiLevelType w:val="multilevel"/>
    <w:tmpl w:val="E88CCBB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 w15:restartNumberingAfterBreak="0">
    <w:nsid w:val="05D73ABF"/>
    <w:multiLevelType w:val="multilevel"/>
    <w:tmpl w:val="C024AB9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3" w15:restartNumberingAfterBreak="0">
    <w:nsid w:val="08886751"/>
    <w:multiLevelType w:val="multilevel"/>
    <w:tmpl w:val="915CE862"/>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4" w15:restartNumberingAfterBreak="0">
    <w:nsid w:val="096358E9"/>
    <w:multiLevelType w:val="multilevel"/>
    <w:tmpl w:val="601A1AB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 w15:restartNumberingAfterBreak="0">
    <w:nsid w:val="09BE01AD"/>
    <w:multiLevelType w:val="multilevel"/>
    <w:tmpl w:val="D8EA2AB2"/>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6" w15:restartNumberingAfterBreak="0">
    <w:nsid w:val="0B754146"/>
    <w:multiLevelType w:val="multilevel"/>
    <w:tmpl w:val="93BAB3CC"/>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 w15:restartNumberingAfterBreak="0">
    <w:nsid w:val="0DA356E4"/>
    <w:multiLevelType w:val="multilevel"/>
    <w:tmpl w:val="4C9C5F2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8" w15:restartNumberingAfterBreak="0">
    <w:nsid w:val="0ED93FB0"/>
    <w:multiLevelType w:val="multilevel"/>
    <w:tmpl w:val="1C60F0C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9" w15:restartNumberingAfterBreak="0">
    <w:nsid w:val="0F316E81"/>
    <w:multiLevelType w:val="multilevel"/>
    <w:tmpl w:val="42F4023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0" w15:restartNumberingAfterBreak="0">
    <w:nsid w:val="134A3C44"/>
    <w:multiLevelType w:val="multilevel"/>
    <w:tmpl w:val="9274160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1" w15:restartNumberingAfterBreak="0">
    <w:nsid w:val="16562877"/>
    <w:multiLevelType w:val="multilevel"/>
    <w:tmpl w:val="2A7EA6F0"/>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12" w15:restartNumberingAfterBreak="0">
    <w:nsid w:val="1BEC7050"/>
    <w:multiLevelType w:val="multilevel"/>
    <w:tmpl w:val="FBB860E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3" w15:restartNumberingAfterBreak="0">
    <w:nsid w:val="1D47661F"/>
    <w:multiLevelType w:val="multilevel"/>
    <w:tmpl w:val="14E885E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4" w15:restartNumberingAfterBreak="0">
    <w:nsid w:val="1D9F0151"/>
    <w:multiLevelType w:val="multilevel"/>
    <w:tmpl w:val="5988252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5" w15:restartNumberingAfterBreak="0">
    <w:nsid w:val="20562838"/>
    <w:multiLevelType w:val="multilevel"/>
    <w:tmpl w:val="2F82F41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6" w15:restartNumberingAfterBreak="0">
    <w:nsid w:val="20B733EA"/>
    <w:multiLevelType w:val="multilevel"/>
    <w:tmpl w:val="8B0A9BA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7" w15:restartNumberingAfterBreak="0">
    <w:nsid w:val="210B683E"/>
    <w:multiLevelType w:val="multilevel"/>
    <w:tmpl w:val="E07C711C"/>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18" w15:restartNumberingAfterBreak="0">
    <w:nsid w:val="217E0A82"/>
    <w:multiLevelType w:val="multilevel"/>
    <w:tmpl w:val="A74A33DC"/>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19" w15:restartNumberingAfterBreak="0">
    <w:nsid w:val="222C2D75"/>
    <w:multiLevelType w:val="multilevel"/>
    <w:tmpl w:val="4BFC8DFC"/>
    <w:lvl w:ilvl="0">
      <w:start w:val="8"/>
      <w:numFmt w:val="decimal"/>
      <w:lvlText w:val="%1."/>
      <w:lvlJc w:val="left"/>
      <w:pPr>
        <w:tabs>
          <w:tab w:val="num" w:pos="0"/>
        </w:tabs>
        <w:ind w:left="720" w:hanging="480"/>
      </w:pPr>
    </w:lvl>
    <w:lvl w:ilvl="1">
      <w:start w:val="8"/>
      <w:numFmt w:val="decimal"/>
      <w:lvlText w:val="%2."/>
      <w:lvlJc w:val="left"/>
      <w:pPr>
        <w:tabs>
          <w:tab w:val="num" w:pos="0"/>
        </w:tabs>
        <w:ind w:left="1440" w:hanging="480"/>
      </w:pPr>
    </w:lvl>
    <w:lvl w:ilvl="2">
      <w:start w:val="8"/>
      <w:numFmt w:val="decimal"/>
      <w:lvlText w:val="%3."/>
      <w:lvlJc w:val="left"/>
      <w:pPr>
        <w:tabs>
          <w:tab w:val="num" w:pos="0"/>
        </w:tabs>
        <w:ind w:left="2160" w:hanging="480"/>
      </w:pPr>
    </w:lvl>
    <w:lvl w:ilvl="3">
      <w:start w:val="8"/>
      <w:numFmt w:val="decimal"/>
      <w:lvlText w:val="%4."/>
      <w:lvlJc w:val="left"/>
      <w:pPr>
        <w:tabs>
          <w:tab w:val="num" w:pos="0"/>
        </w:tabs>
        <w:ind w:left="2880" w:hanging="480"/>
      </w:pPr>
    </w:lvl>
    <w:lvl w:ilvl="4">
      <w:start w:val="8"/>
      <w:numFmt w:val="decimal"/>
      <w:lvlText w:val="%5."/>
      <w:lvlJc w:val="left"/>
      <w:pPr>
        <w:tabs>
          <w:tab w:val="num" w:pos="0"/>
        </w:tabs>
        <w:ind w:left="3600" w:hanging="480"/>
      </w:pPr>
    </w:lvl>
    <w:lvl w:ilvl="5">
      <w:start w:val="8"/>
      <w:numFmt w:val="decimal"/>
      <w:lvlText w:val="%6."/>
      <w:lvlJc w:val="left"/>
      <w:pPr>
        <w:tabs>
          <w:tab w:val="num" w:pos="0"/>
        </w:tabs>
        <w:ind w:left="4320" w:hanging="480"/>
      </w:pPr>
    </w:lvl>
    <w:lvl w:ilvl="6">
      <w:start w:val="8"/>
      <w:numFmt w:val="decimal"/>
      <w:lvlText w:val="%7."/>
      <w:lvlJc w:val="left"/>
      <w:pPr>
        <w:tabs>
          <w:tab w:val="num" w:pos="0"/>
        </w:tabs>
        <w:ind w:left="5040" w:hanging="480"/>
      </w:pPr>
    </w:lvl>
    <w:lvl w:ilvl="7">
      <w:start w:val="8"/>
      <w:numFmt w:val="decimal"/>
      <w:lvlText w:val="%8."/>
      <w:lvlJc w:val="left"/>
      <w:pPr>
        <w:tabs>
          <w:tab w:val="num" w:pos="0"/>
        </w:tabs>
        <w:ind w:left="5760" w:hanging="480"/>
      </w:pPr>
    </w:lvl>
    <w:lvl w:ilvl="8">
      <w:start w:val="8"/>
      <w:numFmt w:val="decimal"/>
      <w:lvlText w:val="%9."/>
      <w:lvlJc w:val="left"/>
      <w:pPr>
        <w:tabs>
          <w:tab w:val="num" w:pos="0"/>
        </w:tabs>
        <w:ind w:left="6480" w:hanging="480"/>
      </w:pPr>
    </w:lvl>
  </w:abstractNum>
  <w:abstractNum w:abstractNumId="20" w15:restartNumberingAfterBreak="0">
    <w:nsid w:val="239670DC"/>
    <w:multiLevelType w:val="multilevel"/>
    <w:tmpl w:val="1436BE8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1" w15:restartNumberingAfterBreak="0">
    <w:nsid w:val="263F7ED7"/>
    <w:multiLevelType w:val="multilevel"/>
    <w:tmpl w:val="A2C6073A"/>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2" w15:restartNumberingAfterBreak="0">
    <w:nsid w:val="276E72E2"/>
    <w:multiLevelType w:val="multilevel"/>
    <w:tmpl w:val="14CE791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3" w15:restartNumberingAfterBreak="0">
    <w:nsid w:val="2A2B64C8"/>
    <w:multiLevelType w:val="multilevel"/>
    <w:tmpl w:val="4C9EE24A"/>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24" w15:restartNumberingAfterBreak="0">
    <w:nsid w:val="2B325D0E"/>
    <w:multiLevelType w:val="multilevel"/>
    <w:tmpl w:val="782EE61A"/>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5" w15:restartNumberingAfterBreak="0">
    <w:nsid w:val="2C0A3B6F"/>
    <w:multiLevelType w:val="multilevel"/>
    <w:tmpl w:val="8AC4134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6" w15:restartNumberingAfterBreak="0">
    <w:nsid w:val="2E1B0F6E"/>
    <w:multiLevelType w:val="multilevel"/>
    <w:tmpl w:val="22A6B73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27" w15:restartNumberingAfterBreak="0">
    <w:nsid w:val="30E87BE0"/>
    <w:multiLevelType w:val="multilevel"/>
    <w:tmpl w:val="4B3EDC6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28" w15:restartNumberingAfterBreak="0">
    <w:nsid w:val="341E10F4"/>
    <w:multiLevelType w:val="multilevel"/>
    <w:tmpl w:val="4DDC5328"/>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29" w15:restartNumberingAfterBreak="0">
    <w:nsid w:val="34265FEE"/>
    <w:multiLevelType w:val="multilevel"/>
    <w:tmpl w:val="DEF02ACA"/>
    <w:lvl w:ilvl="0">
      <w:start w:val="6"/>
      <w:numFmt w:val="decimal"/>
      <w:lvlText w:val="%1."/>
      <w:lvlJc w:val="left"/>
      <w:pPr>
        <w:tabs>
          <w:tab w:val="num" w:pos="0"/>
        </w:tabs>
        <w:ind w:left="720" w:hanging="480"/>
      </w:pPr>
    </w:lvl>
    <w:lvl w:ilvl="1">
      <w:start w:val="6"/>
      <w:numFmt w:val="decimal"/>
      <w:lvlText w:val="%2."/>
      <w:lvlJc w:val="left"/>
      <w:pPr>
        <w:tabs>
          <w:tab w:val="num" w:pos="0"/>
        </w:tabs>
        <w:ind w:left="1440" w:hanging="480"/>
      </w:pPr>
    </w:lvl>
    <w:lvl w:ilvl="2">
      <w:start w:val="6"/>
      <w:numFmt w:val="decimal"/>
      <w:lvlText w:val="%3."/>
      <w:lvlJc w:val="left"/>
      <w:pPr>
        <w:tabs>
          <w:tab w:val="num" w:pos="0"/>
        </w:tabs>
        <w:ind w:left="2160" w:hanging="480"/>
      </w:pPr>
    </w:lvl>
    <w:lvl w:ilvl="3">
      <w:start w:val="6"/>
      <w:numFmt w:val="decimal"/>
      <w:lvlText w:val="%4."/>
      <w:lvlJc w:val="left"/>
      <w:pPr>
        <w:tabs>
          <w:tab w:val="num" w:pos="0"/>
        </w:tabs>
        <w:ind w:left="2880" w:hanging="480"/>
      </w:pPr>
    </w:lvl>
    <w:lvl w:ilvl="4">
      <w:start w:val="6"/>
      <w:numFmt w:val="decimal"/>
      <w:lvlText w:val="%5."/>
      <w:lvlJc w:val="left"/>
      <w:pPr>
        <w:tabs>
          <w:tab w:val="num" w:pos="0"/>
        </w:tabs>
        <w:ind w:left="3600" w:hanging="480"/>
      </w:pPr>
    </w:lvl>
    <w:lvl w:ilvl="5">
      <w:start w:val="6"/>
      <w:numFmt w:val="decimal"/>
      <w:lvlText w:val="%6."/>
      <w:lvlJc w:val="left"/>
      <w:pPr>
        <w:tabs>
          <w:tab w:val="num" w:pos="0"/>
        </w:tabs>
        <w:ind w:left="4320" w:hanging="480"/>
      </w:pPr>
    </w:lvl>
    <w:lvl w:ilvl="6">
      <w:start w:val="6"/>
      <w:numFmt w:val="decimal"/>
      <w:lvlText w:val="%7."/>
      <w:lvlJc w:val="left"/>
      <w:pPr>
        <w:tabs>
          <w:tab w:val="num" w:pos="0"/>
        </w:tabs>
        <w:ind w:left="5040" w:hanging="480"/>
      </w:pPr>
    </w:lvl>
    <w:lvl w:ilvl="7">
      <w:start w:val="6"/>
      <w:numFmt w:val="decimal"/>
      <w:lvlText w:val="%8."/>
      <w:lvlJc w:val="left"/>
      <w:pPr>
        <w:tabs>
          <w:tab w:val="num" w:pos="0"/>
        </w:tabs>
        <w:ind w:left="5760" w:hanging="480"/>
      </w:pPr>
    </w:lvl>
    <w:lvl w:ilvl="8">
      <w:start w:val="6"/>
      <w:numFmt w:val="decimal"/>
      <w:lvlText w:val="%9."/>
      <w:lvlJc w:val="left"/>
      <w:pPr>
        <w:tabs>
          <w:tab w:val="num" w:pos="0"/>
        </w:tabs>
        <w:ind w:left="6480" w:hanging="480"/>
      </w:pPr>
    </w:lvl>
  </w:abstractNum>
  <w:abstractNum w:abstractNumId="30" w15:restartNumberingAfterBreak="0">
    <w:nsid w:val="357D3204"/>
    <w:multiLevelType w:val="multilevel"/>
    <w:tmpl w:val="10BC5BB0"/>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1" w15:restartNumberingAfterBreak="0">
    <w:nsid w:val="35820C69"/>
    <w:multiLevelType w:val="multilevel"/>
    <w:tmpl w:val="77AC6670"/>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32" w15:restartNumberingAfterBreak="0">
    <w:nsid w:val="36EA75F1"/>
    <w:multiLevelType w:val="multilevel"/>
    <w:tmpl w:val="F956F8E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3" w15:restartNumberingAfterBreak="0">
    <w:nsid w:val="3B59016C"/>
    <w:multiLevelType w:val="multilevel"/>
    <w:tmpl w:val="9AE4AD44"/>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34" w15:restartNumberingAfterBreak="0">
    <w:nsid w:val="3BB00402"/>
    <w:multiLevelType w:val="multilevel"/>
    <w:tmpl w:val="01EC1DB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5" w15:restartNumberingAfterBreak="0">
    <w:nsid w:val="3DD43B84"/>
    <w:multiLevelType w:val="multilevel"/>
    <w:tmpl w:val="0356690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6" w15:restartNumberingAfterBreak="0">
    <w:nsid w:val="3DF4056F"/>
    <w:multiLevelType w:val="multilevel"/>
    <w:tmpl w:val="4DC85134"/>
    <w:lvl w:ilvl="0">
      <w:start w:val="6"/>
      <w:numFmt w:val="decimal"/>
      <w:lvlText w:val="%1."/>
      <w:lvlJc w:val="left"/>
      <w:pPr>
        <w:tabs>
          <w:tab w:val="num" w:pos="0"/>
        </w:tabs>
        <w:ind w:left="720" w:hanging="480"/>
      </w:pPr>
    </w:lvl>
    <w:lvl w:ilvl="1">
      <w:start w:val="6"/>
      <w:numFmt w:val="decimal"/>
      <w:lvlText w:val="%2."/>
      <w:lvlJc w:val="left"/>
      <w:pPr>
        <w:tabs>
          <w:tab w:val="num" w:pos="0"/>
        </w:tabs>
        <w:ind w:left="1440" w:hanging="480"/>
      </w:pPr>
    </w:lvl>
    <w:lvl w:ilvl="2">
      <w:start w:val="6"/>
      <w:numFmt w:val="decimal"/>
      <w:lvlText w:val="%3."/>
      <w:lvlJc w:val="left"/>
      <w:pPr>
        <w:tabs>
          <w:tab w:val="num" w:pos="0"/>
        </w:tabs>
        <w:ind w:left="2160" w:hanging="480"/>
      </w:pPr>
    </w:lvl>
    <w:lvl w:ilvl="3">
      <w:start w:val="6"/>
      <w:numFmt w:val="decimal"/>
      <w:lvlText w:val="%4."/>
      <w:lvlJc w:val="left"/>
      <w:pPr>
        <w:tabs>
          <w:tab w:val="num" w:pos="0"/>
        </w:tabs>
        <w:ind w:left="2880" w:hanging="480"/>
      </w:pPr>
    </w:lvl>
    <w:lvl w:ilvl="4">
      <w:start w:val="6"/>
      <w:numFmt w:val="decimal"/>
      <w:lvlText w:val="%5."/>
      <w:lvlJc w:val="left"/>
      <w:pPr>
        <w:tabs>
          <w:tab w:val="num" w:pos="0"/>
        </w:tabs>
        <w:ind w:left="3600" w:hanging="480"/>
      </w:pPr>
    </w:lvl>
    <w:lvl w:ilvl="5">
      <w:start w:val="6"/>
      <w:numFmt w:val="decimal"/>
      <w:lvlText w:val="%6."/>
      <w:lvlJc w:val="left"/>
      <w:pPr>
        <w:tabs>
          <w:tab w:val="num" w:pos="0"/>
        </w:tabs>
        <w:ind w:left="4320" w:hanging="480"/>
      </w:pPr>
    </w:lvl>
    <w:lvl w:ilvl="6">
      <w:start w:val="6"/>
      <w:numFmt w:val="decimal"/>
      <w:lvlText w:val="%7."/>
      <w:lvlJc w:val="left"/>
      <w:pPr>
        <w:tabs>
          <w:tab w:val="num" w:pos="0"/>
        </w:tabs>
        <w:ind w:left="5040" w:hanging="480"/>
      </w:pPr>
    </w:lvl>
    <w:lvl w:ilvl="7">
      <w:start w:val="6"/>
      <w:numFmt w:val="decimal"/>
      <w:lvlText w:val="%8."/>
      <w:lvlJc w:val="left"/>
      <w:pPr>
        <w:tabs>
          <w:tab w:val="num" w:pos="0"/>
        </w:tabs>
        <w:ind w:left="5760" w:hanging="480"/>
      </w:pPr>
    </w:lvl>
    <w:lvl w:ilvl="8">
      <w:start w:val="6"/>
      <w:numFmt w:val="decimal"/>
      <w:lvlText w:val="%9."/>
      <w:lvlJc w:val="left"/>
      <w:pPr>
        <w:tabs>
          <w:tab w:val="num" w:pos="0"/>
        </w:tabs>
        <w:ind w:left="6480" w:hanging="480"/>
      </w:pPr>
    </w:lvl>
  </w:abstractNum>
  <w:abstractNum w:abstractNumId="37" w15:restartNumberingAfterBreak="0">
    <w:nsid w:val="3F887E2C"/>
    <w:multiLevelType w:val="multilevel"/>
    <w:tmpl w:val="451CD8AC"/>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38" w15:restartNumberingAfterBreak="0">
    <w:nsid w:val="44F64B5B"/>
    <w:multiLevelType w:val="multilevel"/>
    <w:tmpl w:val="4CDAC01E"/>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39" w15:restartNumberingAfterBreak="0">
    <w:nsid w:val="467D6BA0"/>
    <w:multiLevelType w:val="multilevel"/>
    <w:tmpl w:val="37901246"/>
    <w:lvl w:ilvl="0">
      <w:start w:val="2"/>
      <w:numFmt w:val="decimal"/>
      <w:lvlText w:val="%1."/>
      <w:lvlJc w:val="left"/>
      <w:pPr>
        <w:tabs>
          <w:tab w:val="num" w:pos="0"/>
        </w:tabs>
        <w:ind w:left="720" w:hanging="480"/>
      </w:pPr>
    </w:lvl>
    <w:lvl w:ilvl="1">
      <w:start w:val="2"/>
      <w:numFmt w:val="decimal"/>
      <w:lvlText w:val="%2."/>
      <w:lvlJc w:val="left"/>
      <w:pPr>
        <w:tabs>
          <w:tab w:val="num" w:pos="0"/>
        </w:tabs>
        <w:ind w:left="1440" w:hanging="480"/>
      </w:pPr>
    </w:lvl>
    <w:lvl w:ilvl="2">
      <w:start w:val="2"/>
      <w:numFmt w:val="decimal"/>
      <w:lvlText w:val="%3."/>
      <w:lvlJc w:val="left"/>
      <w:pPr>
        <w:tabs>
          <w:tab w:val="num" w:pos="0"/>
        </w:tabs>
        <w:ind w:left="2160" w:hanging="480"/>
      </w:pPr>
    </w:lvl>
    <w:lvl w:ilvl="3">
      <w:start w:val="2"/>
      <w:numFmt w:val="decimal"/>
      <w:lvlText w:val="%4."/>
      <w:lvlJc w:val="left"/>
      <w:pPr>
        <w:tabs>
          <w:tab w:val="num" w:pos="0"/>
        </w:tabs>
        <w:ind w:left="2880" w:hanging="480"/>
      </w:pPr>
    </w:lvl>
    <w:lvl w:ilvl="4">
      <w:start w:val="2"/>
      <w:numFmt w:val="decimal"/>
      <w:lvlText w:val="%5."/>
      <w:lvlJc w:val="left"/>
      <w:pPr>
        <w:tabs>
          <w:tab w:val="num" w:pos="0"/>
        </w:tabs>
        <w:ind w:left="3600" w:hanging="480"/>
      </w:pPr>
    </w:lvl>
    <w:lvl w:ilvl="5">
      <w:start w:val="2"/>
      <w:numFmt w:val="decimal"/>
      <w:lvlText w:val="%6."/>
      <w:lvlJc w:val="left"/>
      <w:pPr>
        <w:tabs>
          <w:tab w:val="num" w:pos="0"/>
        </w:tabs>
        <w:ind w:left="4320" w:hanging="480"/>
      </w:pPr>
    </w:lvl>
    <w:lvl w:ilvl="6">
      <w:start w:val="2"/>
      <w:numFmt w:val="decimal"/>
      <w:lvlText w:val="%7."/>
      <w:lvlJc w:val="left"/>
      <w:pPr>
        <w:tabs>
          <w:tab w:val="num" w:pos="0"/>
        </w:tabs>
        <w:ind w:left="5040" w:hanging="480"/>
      </w:pPr>
    </w:lvl>
    <w:lvl w:ilvl="7">
      <w:start w:val="2"/>
      <w:numFmt w:val="decimal"/>
      <w:lvlText w:val="%8."/>
      <w:lvlJc w:val="left"/>
      <w:pPr>
        <w:tabs>
          <w:tab w:val="num" w:pos="0"/>
        </w:tabs>
        <w:ind w:left="5760" w:hanging="480"/>
      </w:pPr>
    </w:lvl>
    <w:lvl w:ilvl="8">
      <w:start w:val="2"/>
      <w:numFmt w:val="decimal"/>
      <w:lvlText w:val="%9."/>
      <w:lvlJc w:val="left"/>
      <w:pPr>
        <w:tabs>
          <w:tab w:val="num" w:pos="0"/>
        </w:tabs>
        <w:ind w:left="6480" w:hanging="480"/>
      </w:pPr>
    </w:lvl>
  </w:abstractNum>
  <w:abstractNum w:abstractNumId="40" w15:restartNumberingAfterBreak="0">
    <w:nsid w:val="480E7652"/>
    <w:multiLevelType w:val="multilevel"/>
    <w:tmpl w:val="104A61E2"/>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1" w15:restartNumberingAfterBreak="0">
    <w:nsid w:val="4ACF1CF6"/>
    <w:multiLevelType w:val="multilevel"/>
    <w:tmpl w:val="885E1A1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2" w15:restartNumberingAfterBreak="0">
    <w:nsid w:val="4C4403E5"/>
    <w:multiLevelType w:val="multilevel"/>
    <w:tmpl w:val="53A8D19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43" w15:restartNumberingAfterBreak="0">
    <w:nsid w:val="4C842B83"/>
    <w:multiLevelType w:val="multilevel"/>
    <w:tmpl w:val="15107768"/>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44" w15:restartNumberingAfterBreak="0">
    <w:nsid w:val="4CF35C6E"/>
    <w:multiLevelType w:val="multilevel"/>
    <w:tmpl w:val="70A04C0E"/>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5" w15:restartNumberingAfterBreak="0">
    <w:nsid w:val="4D545EB4"/>
    <w:multiLevelType w:val="multilevel"/>
    <w:tmpl w:val="C23628AC"/>
    <w:lvl w:ilvl="0">
      <w:start w:val="8"/>
      <w:numFmt w:val="decimal"/>
      <w:lvlText w:val="%1."/>
      <w:lvlJc w:val="left"/>
      <w:pPr>
        <w:tabs>
          <w:tab w:val="num" w:pos="0"/>
        </w:tabs>
        <w:ind w:left="720" w:hanging="480"/>
      </w:pPr>
    </w:lvl>
    <w:lvl w:ilvl="1">
      <w:start w:val="8"/>
      <w:numFmt w:val="decimal"/>
      <w:lvlText w:val="%2."/>
      <w:lvlJc w:val="left"/>
      <w:pPr>
        <w:tabs>
          <w:tab w:val="num" w:pos="0"/>
        </w:tabs>
        <w:ind w:left="1440" w:hanging="480"/>
      </w:pPr>
    </w:lvl>
    <w:lvl w:ilvl="2">
      <w:start w:val="8"/>
      <w:numFmt w:val="decimal"/>
      <w:lvlText w:val="%3."/>
      <w:lvlJc w:val="left"/>
      <w:pPr>
        <w:tabs>
          <w:tab w:val="num" w:pos="0"/>
        </w:tabs>
        <w:ind w:left="2160" w:hanging="480"/>
      </w:pPr>
    </w:lvl>
    <w:lvl w:ilvl="3">
      <w:start w:val="8"/>
      <w:numFmt w:val="decimal"/>
      <w:lvlText w:val="%4."/>
      <w:lvlJc w:val="left"/>
      <w:pPr>
        <w:tabs>
          <w:tab w:val="num" w:pos="0"/>
        </w:tabs>
        <w:ind w:left="2880" w:hanging="480"/>
      </w:pPr>
    </w:lvl>
    <w:lvl w:ilvl="4">
      <w:start w:val="8"/>
      <w:numFmt w:val="decimal"/>
      <w:lvlText w:val="%5."/>
      <w:lvlJc w:val="left"/>
      <w:pPr>
        <w:tabs>
          <w:tab w:val="num" w:pos="0"/>
        </w:tabs>
        <w:ind w:left="3600" w:hanging="480"/>
      </w:pPr>
    </w:lvl>
    <w:lvl w:ilvl="5">
      <w:start w:val="8"/>
      <w:numFmt w:val="decimal"/>
      <w:lvlText w:val="%6."/>
      <w:lvlJc w:val="left"/>
      <w:pPr>
        <w:tabs>
          <w:tab w:val="num" w:pos="0"/>
        </w:tabs>
        <w:ind w:left="4320" w:hanging="480"/>
      </w:pPr>
    </w:lvl>
    <w:lvl w:ilvl="6">
      <w:start w:val="8"/>
      <w:numFmt w:val="decimal"/>
      <w:lvlText w:val="%7."/>
      <w:lvlJc w:val="left"/>
      <w:pPr>
        <w:tabs>
          <w:tab w:val="num" w:pos="0"/>
        </w:tabs>
        <w:ind w:left="5040" w:hanging="480"/>
      </w:pPr>
    </w:lvl>
    <w:lvl w:ilvl="7">
      <w:start w:val="8"/>
      <w:numFmt w:val="decimal"/>
      <w:lvlText w:val="%8."/>
      <w:lvlJc w:val="left"/>
      <w:pPr>
        <w:tabs>
          <w:tab w:val="num" w:pos="0"/>
        </w:tabs>
        <w:ind w:left="5760" w:hanging="480"/>
      </w:pPr>
    </w:lvl>
    <w:lvl w:ilvl="8">
      <w:start w:val="8"/>
      <w:numFmt w:val="decimal"/>
      <w:lvlText w:val="%9."/>
      <w:lvlJc w:val="left"/>
      <w:pPr>
        <w:tabs>
          <w:tab w:val="num" w:pos="0"/>
        </w:tabs>
        <w:ind w:left="6480" w:hanging="480"/>
      </w:pPr>
    </w:lvl>
  </w:abstractNum>
  <w:abstractNum w:abstractNumId="46" w15:restartNumberingAfterBreak="0">
    <w:nsid w:val="4D894F3C"/>
    <w:multiLevelType w:val="multilevel"/>
    <w:tmpl w:val="10FABCE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7" w15:restartNumberingAfterBreak="0">
    <w:nsid w:val="4EBF34A8"/>
    <w:multiLevelType w:val="multilevel"/>
    <w:tmpl w:val="89363F4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48" w15:restartNumberingAfterBreak="0">
    <w:nsid w:val="4F57757D"/>
    <w:multiLevelType w:val="multilevel"/>
    <w:tmpl w:val="2E8E856C"/>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49" w15:restartNumberingAfterBreak="0">
    <w:nsid w:val="51015769"/>
    <w:multiLevelType w:val="multilevel"/>
    <w:tmpl w:val="2E168F18"/>
    <w:lvl w:ilvl="0">
      <w:start w:val="6"/>
      <w:numFmt w:val="decimal"/>
      <w:lvlText w:val="%1."/>
      <w:lvlJc w:val="left"/>
      <w:pPr>
        <w:tabs>
          <w:tab w:val="num" w:pos="0"/>
        </w:tabs>
        <w:ind w:left="720" w:hanging="480"/>
      </w:pPr>
    </w:lvl>
    <w:lvl w:ilvl="1">
      <w:start w:val="6"/>
      <w:numFmt w:val="decimal"/>
      <w:lvlText w:val="%2."/>
      <w:lvlJc w:val="left"/>
      <w:pPr>
        <w:tabs>
          <w:tab w:val="num" w:pos="0"/>
        </w:tabs>
        <w:ind w:left="1440" w:hanging="480"/>
      </w:pPr>
    </w:lvl>
    <w:lvl w:ilvl="2">
      <w:start w:val="6"/>
      <w:numFmt w:val="decimal"/>
      <w:lvlText w:val="%3."/>
      <w:lvlJc w:val="left"/>
      <w:pPr>
        <w:tabs>
          <w:tab w:val="num" w:pos="0"/>
        </w:tabs>
        <w:ind w:left="2160" w:hanging="480"/>
      </w:pPr>
    </w:lvl>
    <w:lvl w:ilvl="3">
      <w:start w:val="6"/>
      <w:numFmt w:val="decimal"/>
      <w:lvlText w:val="%4."/>
      <w:lvlJc w:val="left"/>
      <w:pPr>
        <w:tabs>
          <w:tab w:val="num" w:pos="0"/>
        </w:tabs>
        <w:ind w:left="2880" w:hanging="480"/>
      </w:pPr>
    </w:lvl>
    <w:lvl w:ilvl="4">
      <w:start w:val="6"/>
      <w:numFmt w:val="decimal"/>
      <w:lvlText w:val="%5."/>
      <w:lvlJc w:val="left"/>
      <w:pPr>
        <w:tabs>
          <w:tab w:val="num" w:pos="0"/>
        </w:tabs>
        <w:ind w:left="3600" w:hanging="480"/>
      </w:pPr>
    </w:lvl>
    <w:lvl w:ilvl="5">
      <w:start w:val="6"/>
      <w:numFmt w:val="decimal"/>
      <w:lvlText w:val="%6."/>
      <w:lvlJc w:val="left"/>
      <w:pPr>
        <w:tabs>
          <w:tab w:val="num" w:pos="0"/>
        </w:tabs>
        <w:ind w:left="4320" w:hanging="480"/>
      </w:pPr>
    </w:lvl>
    <w:lvl w:ilvl="6">
      <w:start w:val="6"/>
      <w:numFmt w:val="decimal"/>
      <w:lvlText w:val="%7."/>
      <w:lvlJc w:val="left"/>
      <w:pPr>
        <w:tabs>
          <w:tab w:val="num" w:pos="0"/>
        </w:tabs>
        <w:ind w:left="5040" w:hanging="480"/>
      </w:pPr>
    </w:lvl>
    <w:lvl w:ilvl="7">
      <w:start w:val="6"/>
      <w:numFmt w:val="decimal"/>
      <w:lvlText w:val="%8."/>
      <w:lvlJc w:val="left"/>
      <w:pPr>
        <w:tabs>
          <w:tab w:val="num" w:pos="0"/>
        </w:tabs>
        <w:ind w:left="5760" w:hanging="480"/>
      </w:pPr>
    </w:lvl>
    <w:lvl w:ilvl="8">
      <w:start w:val="6"/>
      <w:numFmt w:val="decimal"/>
      <w:lvlText w:val="%9."/>
      <w:lvlJc w:val="left"/>
      <w:pPr>
        <w:tabs>
          <w:tab w:val="num" w:pos="0"/>
        </w:tabs>
        <w:ind w:left="6480" w:hanging="480"/>
      </w:pPr>
    </w:lvl>
  </w:abstractNum>
  <w:abstractNum w:abstractNumId="50" w15:restartNumberingAfterBreak="0">
    <w:nsid w:val="57FF08B9"/>
    <w:multiLevelType w:val="multilevel"/>
    <w:tmpl w:val="8446FE3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1" w15:restartNumberingAfterBreak="0">
    <w:nsid w:val="5B087E2B"/>
    <w:multiLevelType w:val="multilevel"/>
    <w:tmpl w:val="1C4E444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52" w15:restartNumberingAfterBreak="0">
    <w:nsid w:val="5BDF50CF"/>
    <w:multiLevelType w:val="multilevel"/>
    <w:tmpl w:val="CB760296"/>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53" w15:restartNumberingAfterBreak="0">
    <w:nsid w:val="5DEC5FF8"/>
    <w:multiLevelType w:val="multilevel"/>
    <w:tmpl w:val="F95CEB1E"/>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4" w15:restartNumberingAfterBreak="0">
    <w:nsid w:val="62371905"/>
    <w:multiLevelType w:val="multilevel"/>
    <w:tmpl w:val="010A473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5" w15:restartNumberingAfterBreak="0">
    <w:nsid w:val="62F75D5D"/>
    <w:multiLevelType w:val="multilevel"/>
    <w:tmpl w:val="F786954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6" w15:restartNumberingAfterBreak="0">
    <w:nsid w:val="63D12832"/>
    <w:multiLevelType w:val="multilevel"/>
    <w:tmpl w:val="9A02CA0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57" w15:restartNumberingAfterBreak="0">
    <w:nsid w:val="65890A60"/>
    <w:multiLevelType w:val="multilevel"/>
    <w:tmpl w:val="564E795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58" w15:restartNumberingAfterBreak="0">
    <w:nsid w:val="665462E4"/>
    <w:multiLevelType w:val="multilevel"/>
    <w:tmpl w:val="2A5A1494"/>
    <w:lvl w:ilvl="0">
      <w:start w:val="9"/>
      <w:numFmt w:val="decimal"/>
      <w:lvlText w:val="%1."/>
      <w:lvlJc w:val="left"/>
      <w:pPr>
        <w:tabs>
          <w:tab w:val="num" w:pos="0"/>
        </w:tabs>
        <w:ind w:left="720" w:hanging="480"/>
      </w:pPr>
    </w:lvl>
    <w:lvl w:ilvl="1">
      <w:start w:val="9"/>
      <w:numFmt w:val="decimal"/>
      <w:lvlText w:val="%2."/>
      <w:lvlJc w:val="left"/>
      <w:pPr>
        <w:tabs>
          <w:tab w:val="num" w:pos="0"/>
        </w:tabs>
        <w:ind w:left="1440" w:hanging="480"/>
      </w:pPr>
    </w:lvl>
    <w:lvl w:ilvl="2">
      <w:start w:val="9"/>
      <w:numFmt w:val="decimal"/>
      <w:lvlText w:val="%3."/>
      <w:lvlJc w:val="left"/>
      <w:pPr>
        <w:tabs>
          <w:tab w:val="num" w:pos="0"/>
        </w:tabs>
        <w:ind w:left="2160" w:hanging="480"/>
      </w:pPr>
    </w:lvl>
    <w:lvl w:ilvl="3">
      <w:start w:val="9"/>
      <w:numFmt w:val="decimal"/>
      <w:lvlText w:val="%4."/>
      <w:lvlJc w:val="left"/>
      <w:pPr>
        <w:tabs>
          <w:tab w:val="num" w:pos="0"/>
        </w:tabs>
        <w:ind w:left="2880" w:hanging="480"/>
      </w:pPr>
    </w:lvl>
    <w:lvl w:ilvl="4">
      <w:start w:val="9"/>
      <w:numFmt w:val="decimal"/>
      <w:lvlText w:val="%5."/>
      <w:lvlJc w:val="left"/>
      <w:pPr>
        <w:tabs>
          <w:tab w:val="num" w:pos="0"/>
        </w:tabs>
        <w:ind w:left="3600" w:hanging="480"/>
      </w:pPr>
    </w:lvl>
    <w:lvl w:ilvl="5">
      <w:start w:val="9"/>
      <w:numFmt w:val="decimal"/>
      <w:lvlText w:val="%6."/>
      <w:lvlJc w:val="left"/>
      <w:pPr>
        <w:tabs>
          <w:tab w:val="num" w:pos="0"/>
        </w:tabs>
        <w:ind w:left="4320" w:hanging="480"/>
      </w:pPr>
    </w:lvl>
    <w:lvl w:ilvl="6">
      <w:start w:val="9"/>
      <w:numFmt w:val="decimal"/>
      <w:lvlText w:val="%7."/>
      <w:lvlJc w:val="left"/>
      <w:pPr>
        <w:tabs>
          <w:tab w:val="num" w:pos="0"/>
        </w:tabs>
        <w:ind w:left="5040" w:hanging="480"/>
      </w:pPr>
    </w:lvl>
    <w:lvl w:ilvl="7">
      <w:start w:val="9"/>
      <w:numFmt w:val="decimal"/>
      <w:lvlText w:val="%8."/>
      <w:lvlJc w:val="left"/>
      <w:pPr>
        <w:tabs>
          <w:tab w:val="num" w:pos="0"/>
        </w:tabs>
        <w:ind w:left="5760" w:hanging="480"/>
      </w:pPr>
    </w:lvl>
    <w:lvl w:ilvl="8">
      <w:start w:val="9"/>
      <w:numFmt w:val="decimal"/>
      <w:lvlText w:val="%9."/>
      <w:lvlJc w:val="left"/>
      <w:pPr>
        <w:tabs>
          <w:tab w:val="num" w:pos="0"/>
        </w:tabs>
        <w:ind w:left="6480" w:hanging="480"/>
      </w:pPr>
    </w:lvl>
  </w:abstractNum>
  <w:abstractNum w:abstractNumId="59" w15:restartNumberingAfterBreak="0">
    <w:nsid w:val="67D5188C"/>
    <w:multiLevelType w:val="multilevel"/>
    <w:tmpl w:val="D63C7C7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0" w15:restartNumberingAfterBreak="0">
    <w:nsid w:val="67EA5440"/>
    <w:multiLevelType w:val="multilevel"/>
    <w:tmpl w:val="AB463AF8"/>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61" w15:restartNumberingAfterBreak="0">
    <w:nsid w:val="6B526DF6"/>
    <w:multiLevelType w:val="multilevel"/>
    <w:tmpl w:val="AE32592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2" w15:restartNumberingAfterBreak="0">
    <w:nsid w:val="6D3F5D7C"/>
    <w:multiLevelType w:val="multilevel"/>
    <w:tmpl w:val="66680918"/>
    <w:lvl w:ilvl="0">
      <w:start w:val="12"/>
      <w:numFmt w:val="decimal"/>
      <w:lvlText w:val="%1."/>
      <w:lvlJc w:val="left"/>
      <w:pPr>
        <w:tabs>
          <w:tab w:val="num" w:pos="0"/>
        </w:tabs>
        <w:ind w:left="720" w:hanging="480"/>
      </w:pPr>
    </w:lvl>
    <w:lvl w:ilvl="1">
      <w:start w:val="12"/>
      <w:numFmt w:val="decimal"/>
      <w:lvlText w:val="%2."/>
      <w:lvlJc w:val="left"/>
      <w:pPr>
        <w:tabs>
          <w:tab w:val="num" w:pos="0"/>
        </w:tabs>
        <w:ind w:left="1440" w:hanging="480"/>
      </w:pPr>
    </w:lvl>
    <w:lvl w:ilvl="2">
      <w:start w:val="12"/>
      <w:numFmt w:val="decimal"/>
      <w:lvlText w:val="%3."/>
      <w:lvlJc w:val="left"/>
      <w:pPr>
        <w:tabs>
          <w:tab w:val="num" w:pos="0"/>
        </w:tabs>
        <w:ind w:left="2160" w:hanging="480"/>
      </w:pPr>
    </w:lvl>
    <w:lvl w:ilvl="3">
      <w:start w:val="12"/>
      <w:numFmt w:val="decimal"/>
      <w:lvlText w:val="%4."/>
      <w:lvlJc w:val="left"/>
      <w:pPr>
        <w:tabs>
          <w:tab w:val="num" w:pos="0"/>
        </w:tabs>
        <w:ind w:left="2880" w:hanging="480"/>
      </w:pPr>
    </w:lvl>
    <w:lvl w:ilvl="4">
      <w:start w:val="12"/>
      <w:numFmt w:val="decimal"/>
      <w:lvlText w:val="%5."/>
      <w:lvlJc w:val="left"/>
      <w:pPr>
        <w:tabs>
          <w:tab w:val="num" w:pos="0"/>
        </w:tabs>
        <w:ind w:left="3600" w:hanging="480"/>
      </w:pPr>
    </w:lvl>
    <w:lvl w:ilvl="5">
      <w:start w:val="12"/>
      <w:numFmt w:val="decimal"/>
      <w:lvlText w:val="%6."/>
      <w:lvlJc w:val="left"/>
      <w:pPr>
        <w:tabs>
          <w:tab w:val="num" w:pos="0"/>
        </w:tabs>
        <w:ind w:left="4320" w:hanging="480"/>
      </w:pPr>
    </w:lvl>
    <w:lvl w:ilvl="6">
      <w:start w:val="12"/>
      <w:numFmt w:val="decimal"/>
      <w:lvlText w:val="%7."/>
      <w:lvlJc w:val="left"/>
      <w:pPr>
        <w:tabs>
          <w:tab w:val="num" w:pos="0"/>
        </w:tabs>
        <w:ind w:left="5040" w:hanging="480"/>
      </w:pPr>
    </w:lvl>
    <w:lvl w:ilvl="7">
      <w:start w:val="12"/>
      <w:numFmt w:val="decimal"/>
      <w:lvlText w:val="%8."/>
      <w:lvlJc w:val="left"/>
      <w:pPr>
        <w:tabs>
          <w:tab w:val="num" w:pos="0"/>
        </w:tabs>
        <w:ind w:left="5760" w:hanging="480"/>
      </w:pPr>
    </w:lvl>
    <w:lvl w:ilvl="8">
      <w:start w:val="12"/>
      <w:numFmt w:val="decimal"/>
      <w:lvlText w:val="%9."/>
      <w:lvlJc w:val="left"/>
      <w:pPr>
        <w:tabs>
          <w:tab w:val="num" w:pos="0"/>
        </w:tabs>
        <w:ind w:left="6480" w:hanging="480"/>
      </w:pPr>
    </w:lvl>
  </w:abstractNum>
  <w:abstractNum w:abstractNumId="63" w15:restartNumberingAfterBreak="0">
    <w:nsid w:val="6D4B2E91"/>
    <w:multiLevelType w:val="multilevel"/>
    <w:tmpl w:val="4E9C0A60"/>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64" w15:restartNumberingAfterBreak="0">
    <w:nsid w:val="6E337880"/>
    <w:multiLevelType w:val="multilevel"/>
    <w:tmpl w:val="573047F4"/>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5" w15:restartNumberingAfterBreak="0">
    <w:nsid w:val="73611A45"/>
    <w:multiLevelType w:val="multilevel"/>
    <w:tmpl w:val="ED0447AE"/>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6" w15:restartNumberingAfterBreak="0">
    <w:nsid w:val="73A71D6B"/>
    <w:multiLevelType w:val="multilevel"/>
    <w:tmpl w:val="B584FA56"/>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7" w15:restartNumberingAfterBreak="0">
    <w:nsid w:val="740412B1"/>
    <w:multiLevelType w:val="multilevel"/>
    <w:tmpl w:val="A63CD9F2"/>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68" w15:restartNumberingAfterBreak="0">
    <w:nsid w:val="748D1132"/>
    <w:multiLevelType w:val="multilevel"/>
    <w:tmpl w:val="9A589FC6"/>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69" w15:restartNumberingAfterBreak="0">
    <w:nsid w:val="748E4E6B"/>
    <w:multiLevelType w:val="multilevel"/>
    <w:tmpl w:val="24B24366"/>
    <w:lvl w:ilvl="0">
      <w:start w:val="7"/>
      <w:numFmt w:val="decimal"/>
      <w:lvlText w:val="%1."/>
      <w:lvlJc w:val="left"/>
      <w:pPr>
        <w:tabs>
          <w:tab w:val="num" w:pos="0"/>
        </w:tabs>
        <w:ind w:left="720" w:hanging="480"/>
      </w:pPr>
    </w:lvl>
    <w:lvl w:ilvl="1">
      <w:start w:val="7"/>
      <w:numFmt w:val="decimal"/>
      <w:lvlText w:val="%2."/>
      <w:lvlJc w:val="left"/>
      <w:pPr>
        <w:tabs>
          <w:tab w:val="num" w:pos="0"/>
        </w:tabs>
        <w:ind w:left="1440" w:hanging="480"/>
      </w:pPr>
    </w:lvl>
    <w:lvl w:ilvl="2">
      <w:start w:val="7"/>
      <w:numFmt w:val="decimal"/>
      <w:lvlText w:val="%3."/>
      <w:lvlJc w:val="left"/>
      <w:pPr>
        <w:tabs>
          <w:tab w:val="num" w:pos="0"/>
        </w:tabs>
        <w:ind w:left="2160" w:hanging="480"/>
      </w:pPr>
    </w:lvl>
    <w:lvl w:ilvl="3">
      <w:start w:val="7"/>
      <w:numFmt w:val="decimal"/>
      <w:lvlText w:val="%4."/>
      <w:lvlJc w:val="left"/>
      <w:pPr>
        <w:tabs>
          <w:tab w:val="num" w:pos="0"/>
        </w:tabs>
        <w:ind w:left="2880" w:hanging="480"/>
      </w:pPr>
    </w:lvl>
    <w:lvl w:ilvl="4">
      <w:start w:val="7"/>
      <w:numFmt w:val="decimal"/>
      <w:lvlText w:val="%5."/>
      <w:lvlJc w:val="left"/>
      <w:pPr>
        <w:tabs>
          <w:tab w:val="num" w:pos="0"/>
        </w:tabs>
        <w:ind w:left="3600" w:hanging="480"/>
      </w:pPr>
    </w:lvl>
    <w:lvl w:ilvl="5">
      <w:start w:val="7"/>
      <w:numFmt w:val="decimal"/>
      <w:lvlText w:val="%6."/>
      <w:lvlJc w:val="left"/>
      <w:pPr>
        <w:tabs>
          <w:tab w:val="num" w:pos="0"/>
        </w:tabs>
        <w:ind w:left="4320" w:hanging="480"/>
      </w:pPr>
    </w:lvl>
    <w:lvl w:ilvl="6">
      <w:start w:val="7"/>
      <w:numFmt w:val="decimal"/>
      <w:lvlText w:val="%7."/>
      <w:lvlJc w:val="left"/>
      <w:pPr>
        <w:tabs>
          <w:tab w:val="num" w:pos="0"/>
        </w:tabs>
        <w:ind w:left="5040" w:hanging="480"/>
      </w:pPr>
    </w:lvl>
    <w:lvl w:ilvl="7">
      <w:start w:val="7"/>
      <w:numFmt w:val="decimal"/>
      <w:lvlText w:val="%8."/>
      <w:lvlJc w:val="left"/>
      <w:pPr>
        <w:tabs>
          <w:tab w:val="num" w:pos="0"/>
        </w:tabs>
        <w:ind w:left="5760" w:hanging="480"/>
      </w:pPr>
    </w:lvl>
    <w:lvl w:ilvl="8">
      <w:start w:val="7"/>
      <w:numFmt w:val="decimal"/>
      <w:lvlText w:val="%9."/>
      <w:lvlJc w:val="left"/>
      <w:pPr>
        <w:tabs>
          <w:tab w:val="num" w:pos="0"/>
        </w:tabs>
        <w:ind w:left="6480" w:hanging="480"/>
      </w:pPr>
    </w:lvl>
  </w:abstractNum>
  <w:abstractNum w:abstractNumId="70" w15:restartNumberingAfterBreak="0">
    <w:nsid w:val="74CD3611"/>
    <w:multiLevelType w:val="multilevel"/>
    <w:tmpl w:val="CBDAEB8A"/>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1" w15:restartNumberingAfterBreak="0">
    <w:nsid w:val="76060B35"/>
    <w:multiLevelType w:val="multilevel"/>
    <w:tmpl w:val="44865AD0"/>
    <w:lvl w:ilvl="0">
      <w:start w:val="10"/>
      <w:numFmt w:val="decimal"/>
      <w:lvlText w:val="%1."/>
      <w:lvlJc w:val="left"/>
      <w:pPr>
        <w:tabs>
          <w:tab w:val="num" w:pos="0"/>
        </w:tabs>
        <w:ind w:left="720" w:hanging="480"/>
      </w:pPr>
    </w:lvl>
    <w:lvl w:ilvl="1">
      <w:start w:val="10"/>
      <w:numFmt w:val="decimal"/>
      <w:lvlText w:val="%2."/>
      <w:lvlJc w:val="left"/>
      <w:pPr>
        <w:tabs>
          <w:tab w:val="num" w:pos="0"/>
        </w:tabs>
        <w:ind w:left="1440" w:hanging="480"/>
      </w:pPr>
    </w:lvl>
    <w:lvl w:ilvl="2">
      <w:start w:val="10"/>
      <w:numFmt w:val="decimal"/>
      <w:lvlText w:val="%3."/>
      <w:lvlJc w:val="left"/>
      <w:pPr>
        <w:tabs>
          <w:tab w:val="num" w:pos="0"/>
        </w:tabs>
        <w:ind w:left="2160" w:hanging="480"/>
      </w:pPr>
    </w:lvl>
    <w:lvl w:ilvl="3">
      <w:start w:val="10"/>
      <w:numFmt w:val="decimal"/>
      <w:lvlText w:val="%4."/>
      <w:lvlJc w:val="left"/>
      <w:pPr>
        <w:tabs>
          <w:tab w:val="num" w:pos="0"/>
        </w:tabs>
        <w:ind w:left="2880" w:hanging="480"/>
      </w:pPr>
    </w:lvl>
    <w:lvl w:ilvl="4">
      <w:start w:val="10"/>
      <w:numFmt w:val="decimal"/>
      <w:lvlText w:val="%5."/>
      <w:lvlJc w:val="left"/>
      <w:pPr>
        <w:tabs>
          <w:tab w:val="num" w:pos="0"/>
        </w:tabs>
        <w:ind w:left="3600" w:hanging="480"/>
      </w:pPr>
    </w:lvl>
    <w:lvl w:ilvl="5">
      <w:start w:val="10"/>
      <w:numFmt w:val="decimal"/>
      <w:lvlText w:val="%6."/>
      <w:lvlJc w:val="left"/>
      <w:pPr>
        <w:tabs>
          <w:tab w:val="num" w:pos="0"/>
        </w:tabs>
        <w:ind w:left="4320" w:hanging="480"/>
      </w:pPr>
    </w:lvl>
    <w:lvl w:ilvl="6">
      <w:start w:val="10"/>
      <w:numFmt w:val="decimal"/>
      <w:lvlText w:val="%7."/>
      <w:lvlJc w:val="left"/>
      <w:pPr>
        <w:tabs>
          <w:tab w:val="num" w:pos="0"/>
        </w:tabs>
        <w:ind w:left="5040" w:hanging="480"/>
      </w:pPr>
    </w:lvl>
    <w:lvl w:ilvl="7">
      <w:start w:val="10"/>
      <w:numFmt w:val="decimal"/>
      <w:lvlText w:val="%8."/>
      <w:lvlJc w:val="left"/>
      <w:pPr>
        <w:tabs>
          <w:tab w:val="num" w:pos="0"/>
        </w:tabs>
        <w:ind w:left="5760" w:hanging="480"/>
      </w:pPr>
    </w:lvl>
    <w:lvl w:ilvl="8">
      <w:start w:val="10"/>
      <w:numFmt w:val="decimal"/>
      <w:lvlText w:val="%9."/>
      <w:lvlJc w:val="left"/>
      <w:pPr>
        <w:tabs>
          <w:tab w:val="num" w:pos="0"/>
        </w:tabs>
        <w:ind w:left="6480" w:hanging="480"/>
      </w:pPr>
    </w:lvl>
  </w:abstractNum>
  <w:abstractNum w:abstractNumId="72" w15:restartNumberingAfterBreak="0">
    <w:nsid w:val="769D2C0B"/>
    <w:multiLevelType w:val="multilevel"/>
    <w:tmpl w:val="AE9077E4"/>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73" w15:restartNumberingAfterBreak="0">
    <w:nsid w:val="77EF5F17"/>
    <w:multiLevelType w:val="multilevel"/>
    <w:tmpl w:val="8F24BAE0"/>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4" w15:restartNumberingAfterBreak="0">
    <w:nsid w:val="780B091E"/>
    <w:multiLevelType w:val="multilevel"/>
    <w:tmpl w:val="F2EC132C"/>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5" w15:restartNumberingAfterBreak="0">
    <w:nsid w:val="7A1A1D2A"/>
    <w:multiLevelType w:val="multilevel"/>
    <w:tmpl w:val="0BB680D0"/>
    <w:lvl w:ilvl="0">
      <w:start w:val="11"/>
      <w:numFmt w:val="decimal"/>
      <w:lvlText w:val="%1."/>
      <w:lvlJc w:val="left"/>
      <w:pPr>
        <w:tabs>
          <w:tab w:val="num" w:pos="0"/>
        </w:tabs>
        <w:ind w:left="720" w:hanging="480"/>
      </w:pPr>
    </w:lvl>
    <w:lvl w:ilvl="1">
      <w:start w:val="11"/>
      <w:numFmt w:val="decimal"/>
      <w:lvlText w:val="%2."/>
      <w:lvlJc w:val="left"/>
      <w:pPr>
        <w:tabs>
          <w:tab w:val="num" w:pos="0"/>
        </w:tabs>
        <w:ind w:left="1440" w:hanging="480"/>
      </w:pPr>
    </w:lvl>
    <w:lvl w:ilvl="2">
      <w:start w:val="11"/>
      <w:numFmt w:val="decimal"/>
      <w:lvlText w:val="%3."/>
      <w:lvlJc w:val="left"/>
      <w:pPr>
        <w:tabs>
          <w:tab w:val="num" w:pos="0"/>
        </w:tabs>
        <w:ind w:left="2160" w:hanging="480"/>
      </w:pPr>
    </w:lvl>
    <w:lvl w:ilvl="3">
      <w:start w:val="11"/>
      <w:numFmt w:val="decimal"/>
      <w:lvlText w:val="%4."/>
      <w:lvlJc w:val="left"/>
      <w:pPr>
        <w:tabs>
          <w:tab w:val="num" w:pos="0"/>
        </w:tabs>
        <w:ind w:left="2880" w:hanging="480"/>
      </w:pPr>
    </w:lvl>
    <w:lvl w:ilvl="4">
      <w:start w:val="11"/>
      <w:numFmt w:val="decimal"/>
      <w:lvlText w:val="%5."/>
      <w:lvlJc w:val="left"/>
      <w:pPr>
        <w:tabs>
          <w:tab w:val="num" w:pos="0"/>
        </w:tabs>
        <w:ind w:left="3600" w:hanging="480"/>
      </w:pPr>
    </w:lvl>
    <w:lvl w:ilvl="5">
      <w:start w:val="11"/>
      <w:numFmt w:val="decimal"/>
      <w:lvlText w:val="%6."/>
      <w:lvlJc w:val="left"/>
      <w:pPr>
        <w:tabs>
          <w:tab w:val="num" w:pos="0"/>
        </w:tabs>
        <w:ind w:left="4320" w:hanging="480"/>
      </w:pPr>
    </w:lvl>
    <w:lvl w:ilvl="6">
      <w:start w:val="11"/>
      <w:numFmt w:val="decimal"/>
      <w:lvlText w:val="%7."/>
      <w:lvlJc w:val="left"/>
      <w:pPr>
        <w:tabs>
          <w:tab w:val="num" w:pos="0"/>
        </w:tabs>
        <w:ind w:left="5040" w:hanging="480"/>
      </w:pPr>
    </w:lvl>
    <w:lvl w:ilvl="7">
      <w:start w:val="11"/>
      <w:numFmt w:val="decimal"/>
      <w:lvlText w:val="%8."/>
      <w:lvlJc w:val="left"/>
      <w:pPr>
        <w:tabs>
          <w:tab w:val="num" w:pos="0"/>
        </w:tabs>
        <w:ind w:left="5760" w:hanging="480"/>
      </w:pPr>
    </w:lvl>
    <w:lvl w:ilvl="8">
      <w:start w:val="11"/>
      <w:numFmt w:val="decimal"/>
      <w:lvlText w:val="%9."/>
      <w:lvlJc w:val="left"/>
      <w:pPr>
        <w:tabs>
          <w:tab w:val="num" w:pos="0"/>
        </w:tabs>
        <w:ind w:left="6480" w:hanging="480"/>
      </w:pPr>
    </w:lvl>
  </w:abstractNum>
  <w:abstractNum w:abstractNumId="76" w15:restartNumberingAfterBreak="0">
    <w:nsid w:val="7AD20FD6"/>
    <w:multiLevelType w:val="multilevel"/>
    <w:tmpl w:val="4AC607C8"/>
    <w:lvl w:ilvl="0">
      <w:start w:val="5"/>
      <w:numFmt w:val="decimal"/>
      <w:lvlText w:val="%1."/>
      <w:lvlJc w:val="left"/>
      <w:pPr>
        <w:tabs>
          <w:tab w:val="num" w:pos="0"/>
        </w:tabs>
        <w:ind w:left="720" w:hanging="480"/>
      </w:pPr>
    </w:lvl>
    <w:lvl w:ilvl="1">
      <w:start w:val="5"/>
      <w:numFmt w:val="decimal"/>
      <w:lvlText w:val="%2."/>
      <w:lvlJc w:val="left"/>
      <w:pPr>
        <w:tabs>
          <w:tab w:val="num" w:pos="0"/>
        </w:tabs>
        <w:ind w:left="1440" w:hanging="480"/>
      </w:pPr>
    </w:lvl>
    <w:lvl w:ilvl="2">
      <w:start w:val="5"/>
      <w:numFmt w:val="decimal"/>
      <w:lvlText w:val="%3."/>
      <w:lvlJc w:val="left"/>
      <w:pPr>
        <w:tabs>
          <w:tab w:val="num" w:pos="0"/>
        </w:tabs>
        <w:ind w:left="2160" w:hanging="480"/>
      </w:pPr>
    </w:lvl>
    <w:lvl w:ilvl="3">
      <w:start w:val="5"/>
      <w:numFmt w:val="decimal"/>
      <w:lvlText w:val="%4."/>
      <w:lvlJc w:val="left"/>
      <w:pPr>
        <w:tabs>
          <w:tab w:val="num" w:pos="0"/>
        </w:tabs>
        <w:ind w:left="2880" w:hanging="480"/>
      </w:pPr>
    </w:lvl>
    <w:lvl w:ilvl="4">
      <w:start w:val="5"/>
      <w:numFmt w:val="decimal"/>
      <w:lvlText w:val="%5."/>
      <w:lvlJc w:val="left"/>
      <w:pPr>
        <w:tabs>
          <w:tab w:val="num" w:pos="0"/>
        </w:tabs>
        <w:ind w:left="3600" w:hanging="480"/>
      </w:pPr>
    </w:lvl>
    <w:lvl w:ilvl="5">
      <w:start w:val="5"/>
      <w:numFmt w:val="decimal"/>
      <w:lvlText w:val="%6."/>
      <w:lvlJc w:val="left"/>
      <w:pPr>
        <w:tabs>
          <w:tab w:val="num" w:pos="0"/>
        </w:tabs>
        <w:ind w:left="4320" w:hanging="480"/>
      </w:pPr>
    </w:lvl>
    <w:lvl w:ilvl="6">
      <w:start w:val="5"/>
      <w:numFmt w:val="decimal"/>
      <w:lvlText w:val="%7."/>
      <w:lvlJc w:val="left"/>
      <w:pPr>
        <w:tabs>
          <w:tab w:val="num" w:pos="0"/>
        </w:tabs>
        <w:ind w:left="5040" w:hanging="480"/>
      </w:pPr>
    </w:lvl>
    <w:lvl w:ilvl="7">
      <w:start w:val="5"/>
      <w:numFmt w:val="decimal"/>
      <w:lvlText w:val="%8."/>
      <w:lvlJc w:val="left"/>
      <w:pPr>
        <w:tabs>
          <w:tab w:val="num" w:pos="0"/>
        </w:tabs>
        <w:ind w:left="5760" w:hanging="480"/>
      </w:pPr>
    </w:lvl>
    <w:lvl w:ilvl="8">
      <w:start w:val="5"/>
      <w:numFmt w:val="decimal"/>
      <w:lvlText w:val="%9."/>
      <w:lvlJc w:val="left"/>
      <w:pPr>
        <w:tabs>
          <w:tab w:val="num" w:pos="0"/>
        </w:tabs>
        <w:ind w:left="6480" w:hanging="480"/>
      </w:pPr>
    </w:lvl>
  </w:abstractNum>
  <w:abstractNum w:abstractNumId="77" w15:restartNumberingAfterBreak="0">
    <w:nsid w:val="7BCF03D4"/>
    <w:multiLevelType w:val="multilevel"/>
    <w:tmpl w:val="F8462A82"/>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78" w15:restartNumberingAfterBreak="0">
    <w:nsid w:val="7CC72E71"/>
    <w:multiLevelType w:val="multilevel"/>
    <w:tmpl w:val="E8AA6F72"/>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79" w15:restartNumberingAfterBreak="0">
    <w:nsid w:val="7D753629"/>
    <w:multiLevelType w:val="multilevel"/>
    <w:tmpl w:val="281871E4"/>
    <w:lvl w:ilvl="0">
      <w:numFmt w:val="bullet"/>
      <w:lvlText w:val=""/>
      <w:lvlJc w:val="left"/>
      <w:pPr>
        <w:tabs>
          <w:tab w:val="num" w:pos="0"/>
        </w:tabs>
        <w:ind w:left="720" w:hanging="480"/>
      </w:pPr>
      <w:rPr>
        <w:rFonts w:ascii="Symbol" w:hAnsi="Symbol" w:cs="Symbol" w:hint="default"/>
      </w:rPr>
    </w:lvl>
    <w:lvl w:ilvl="1">
      <w:numFmt w:val="bullet"/>
      <w:lvlText w:val=""/>
      <w:lvlJc w:val="left"/>
      <w:pPr>
        <w:tabs>
          <w:tab w:val="num" w:pos="0"/>
        </w:tabs>
        <w:ind w:left="1440" w:hanging="480"/>
      </w:pPr>
      <w:rPr>
        <w:rFonts w:ascii="Symbol" w:hAnsi="Symbol" w:cs="Symbol" w:hint="default"/>
      </w:rPr>
    </w:lvl>
    <w:lvl w:ilvl="2">
      <w:numFmt w:val="bullet"/>
      <w:lvlText w:val=""/>
      <w:lvlJc w:val="left"/>
      <w:pPr>
        <w:tabs>
          <w:tab w:val="num" w:pos="0"/>
        </w:tabs>
        <w:ind w:left="2160" w:hanging="480"/>
      </w:pPr>
      <w:rPr>
        <w:rFonts w:ascii="Symbol" w:hAnsi="Symbol" w:cs="Symbol" w:hint="default"/>
      </w:rPr>
    </w:lvl>
    <w:lvl w:ilvl="3">
      <w:numFmt w:val="bullet"/>
      <w:lvlText w:val=""/>
      <w:lvlJc w:val="left"/>
      <w:pPr>
        <w:tabs>
          <w:tab w:val="num" w:pos="0"/>
        </w:tabs>
        <w:ind w:left="2880" w:hanging="480"/>
      </w:pPr>
      <w:rPr>
        <w:rFonts w:ascii="Symbol" w:hAnsi="Symbol" w:cs="Symbol" w:hint="default"/>
      </w:rPr>
    </w:lvl>
    <w:lvl w:ilvl="4">
      <w:numFmt w:val="bullet"/>
      <w:lvlText w:val=""/>
      <w:lvlJc w:val="left"/>
      <w:pPr>
        <w:tabs>
          <w:tab w:val="num" w:pos="0"/>
        </w:tabs>
        <w:ind w:left="3600" w:hanging="480"/>
      </w:pPr>
      <w:rPr>
        <w:rFonts w:ascii="Symbol" w:hAnsi="Symbol" w:cs="Symbol" w:hint="default"/>
      </w:rPr>
    </w:lvl>
    <w:lvl w:ilvl="5">
      <w:numFmt w:val="bullet"/>
      <w:lvlText w:val=""/>
      <w:lvlJc w:val="left"/>
      <w:pPr>
        <w:tabs>
          <w:tab w:val="num" w:pos="0"/>
        </w:tabs>
        <w:ind w:left="4320" w:hanging="480"/>
      </w:pPr>
      <w:rPr>
        <w:rFonts w:ascii="Symbol" w:hAnsi="Symbol" w:cs="Symbol" w:hint="default"/>
      </w:rPr>
    </w:lvl>
    <w:lvl w:ilvl="6">
      <w:numFmt w:val="bullet"/>
      <w:lvlText w:val=""/>
      <w:lvlJc w:val="left"/>
      <w:pPr>
        <w:tabs>
          <w:tab w:val="num" w:pos="0"/>
        </w:tabs>
        <w:ind w:left="5040" w:hanging="480"/>
      </w:pPr>
      <w:rPr>
        <w:rFonts w:ascii="Symbol" w:hAnsi="Symbol" w:cs="Symbol" w:hint="default"/>
      </w:rPr>
    </w:lvl>
    <w:lvl w:ilvl="7">
      <w:numFmt w:val="bullet"/>
      <w:lvlText w:val=""/>
      <w:lvlJc w:val="left"/>
      <w:pPr>
        <w:tabs>
          <w:tab w:val="num" w:pos="0"/>
        </w:tabs>
        <w:ind w:left="5760" w:hanging="480"/>
      </w:pPr>
      <w:rPr>
        <w:rFonts w:ascii="Symbol" w:hAnsi="Symbol" w:cs="Symbol" w:hint="default"/>
      </w:rPr>
    </w:lvl>
    <w:lvl w:ilvl="8">
      <w:numFmt w:val="bullet"/>
      <w:lvlText w:val=""/>
      <w:lvlJc w:val="left"/>
      <w:pPr>
        <w:tabs>
          <w:tab w:val="num" w:pos="0"/>
        </w:tabs>
        <w:ind w:left="6480" w:hanging="480"/>
      </w:pPr>
      <w:rPr>
        <w:rFonts w:ascii="Symbol" w:hAnsi="Symbol" w:cs="Symbol" w:hint="default"/>
      </w:rPr>
    </w:lvl>
  </w:abstractNum>
  <w:abstractNum w:abstractNumId="80" w15:restartNumberingAfterBreak="0">
    <w:nsid w:val="7EFA15D9"/>
    <w:multiLevelType w:val="multilevel"/>
    <w:tmpl w:val="BA26C7C6"/>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abstractNum w:abstractNumId="81" w15:restartNumberingAfterBreak="0">
    <w:nsid w:val="7FC5747B"/>
    <w:multiLevelType w:val="multilevel"/>
    <w:tmpl w:val="BA225DB8"/>
    <w:lvl w:ilvl="0">
      <w:start w:val="1"/>
      <w:numFmt w:val="decimal"/>
      <w:lvlText w:val="%1."/>
      <w:lvlJc w:val="left"/>
      <w:pPr>
        <w:tabs>
          <w:tab w:val="num" w:pos="0"/>
        </w:tabs>
        <w:ind w:left="720" w:hanging="480"/>
      </w:pPr>
    </w:lvl>
    <w:lvl w:ilvl="1">
      <w:start w:val="1"/>
      <w:numFmt w:val="decimal"/>
      <w:lvlText w:val="%2."/>
      <w:lvlJc w:val="left"/>
      <w:pPr>
        <w:tabs>
          <w:tab w:val="num" w:pos="0"/>
        </w:tabs>
        <w:ind w:left="1440" w:hanging="480"/>
      </w:pPr>
    </w:lvl>
    <w:lvl w:ilvl="2">
      <w:start w:val="1"/>
      <w:numFmt w:val="decimal"/>
      <w:lvlText w:val="%3."/>
      <w:lvlJc w:val="left"/>
      <w:pPr>
        <w:tabs>
          <w:tab w:val="num" w:pos="0"/>
        </w:tabs>
        <w:ind w:left="2160" w:hanging="480"/>
      </w:pPr>
    </w:lvl>
    <w:lvl w:ilvl="3">
      <w:start w:val="1"/>
      <w:numFmt w:val="decimal"/>
      <w:lvlText w:val="%4."/>
      <w:lvlJc w:val="left"/>
      <w:pPr>
        <w:tabs>
          <w:tab w:val="num" w:pos="0"/>
        </w:tabs>
        <w:ind w:left="2880" w:hanging="480"/>
      </w:pPr>
    </w:lvl>
    <w:lvl w:ilvl="4">
      <w:start w:val="1"/>
      <w:numFmt w:val="decimal"/>
      <w:lvlText w:val="%5."/>
      <w:lvlJc w:val="left"/>
      <w:pPr>
        <w:tabs>
          <w:tab w:val="num" w:pos="0"/>
        </w:tabs>
        <w:ind w:left="3600" w:hanging="480"/>
      </w:pPr>
    </w:lvl>
    <w:lvl w:ilvl="5">
      <w:start w:val="1"/>
      <w:numFmt w:val="decimal"/>
      <w:lvlText w:val="%6."/>
      <w:lvlJc w:val="left"/>
      <w:pPr>
        <w:tabs>
          <w:tab w:val="num" w:pos="0"/>
        </w:tabs>
        <w:ind w:left="4320" w:hanging="480"/>
      </w:pPr>
    </w:lvl>
    <w:lvl w:ilvl="6">
      <w:start w:val="1"/>
      <w:numFmt w:val="decimal"/>
      <w:lvlText w:val="%7."/>
      <w:lvlJc w:val="left"/>
      <w:pPr>
        <w:tabs>
          <w:tab w:val="num" w:pos="0"/>
        </w:tabs>
        <w:ind w:left="5040" w:hanging="480"/>
      </w:pPr>
    </w:lvl>
    <w:lvl w:ilvl="7">
      <w:start w:val="1"/>
      <w:numFmt w:val="decimal"/>
      <w:lvlText w:val="%8."/>
      <w:lvlJc w:val="left"/>
      <w:pPr>
        <w:tabs>
          <w:tab w:val="num" w:pos="0"/>
        </w:tabs>
        <w:ind w:left="5760" w:hanging="480"/>
      </w:pPr>
    </w:lvl>
    <w:lvl w:ilvl="8">
      <w:start w:val="1"/>
      <w:numFmt w:val="decimal"/>
      <w:lvlText w:val="%9."/>
      <w:lvlJc w:val="left"/>
      <w:pPr>
        <w:tabs>
          <w:tab w:val="num" w:pos="0"/>
        </w:tabs>
        <w:ind w:left="6480" w:hanging="480"/>
      </w:pPr>
    </w:lvl>
  </w:abstractNum>
  <w:num w:numId="1" w16cid:durableId="120076268">
    <w:abstractNumId w:val="4"/>
  </w:num>
  <w:num w:numId="2" w16cid:durableId="1009647882">
    <w:abstractNumId w:val="78"/>
  </w:num>
  <w:num w:numId="3" w16cid:durableId="52194225">
    <w:abstractNumId w:val="18"/>
  </w:num>
  <w:num w:numId="4" w16cid:durableId="1960524333">
    <w:abstractNumId w:val="68"/>
  </w:num>
  <w:num w:numId="5" w16cid:durableId="288708188">
    <w:abstractNumId w:val="9"/>
  </w:num>
  <w:num w:numId="6" w16cid:durableId="1203133672">
    <w:abstractNumId w:val="74"/>
  </w:num>
  <w:num w:numId="7" w16cid:durableId="144015312">
    <w:abstractNumId w:val="0"/>
  </w:num>
  <w:num w:numId="8" w16cid:durableId="2037582477">
    <w:abstractNumId w:val="10"/>
  </w:num>
  <w:num w:numId="9" w16cid:durableId="1677612053">
    <w:abstractNumId w:val="60"/>
  </w:num>
  <w:num w:numId="10" w16cid:durableId="191770468">
    <w:abstractNumId w:val="79"/>
  </w:num>
  <w:num w:numId="11" w16cid:durableId="2016758157">
    <w:abstractNumId w:val="73"/>
  </w:num>
  <w:num w:numId="12" w16cid:durableId="26830941">
    <w:abstractNumId w:val="44"/>
  </w:num>
  <w:num w:numId="13" w16cid:durableId="75904041">
    <w:abstractNumId w:val="32"/>
  </w:num>
  <w:num w:numId="14" w16cid:durableId="1445881558">
    <w:abstractNumId w:val="27"/>
  </w:num>
  <w:num w:numId="15" w16cid:durableId="1257517059">
    <w:abstractNumId w:val="50"/>
  </w:num>
  <w:num w:numId="16" w16cid:durableId="707071874">
    <w:abstractNumId w:val="14"/>
  </w:num>
  <w:num w:numId="17" w16cid:durableId="134613822">
    <w:abstractNumId w:val="34"/>
  </w:num>
  <w:num w:numId="18" w16cid:durableId="1577933924">
    <w:abstractNumId w:val="53"/>
  </w:num>
  <w:num w:numId="19" w16cid:durableId="21172436">
    <w:abstractNumId w:val="41"/>
  </w:num>
  <w:num w:numId="20" w16cid:durableId="645819534">
    <w:abstractNumId w:val="46"/>
  </w:num>
  <w:num w:numId="21" w16cid:durableId="984969030">
    <w:abstractNumId w:val="54"/>
  </w:num>
  <w:num w:numId="22" w16cid:durableId="677268191">
    <w:abstractNumId w:val="35"/>
  </w:num>
  <w:num w:numId="23" w16cid:durableId="1508059946">
    <w:abstractNumId w:val="70"/>
  </w:num>
  <w:num w:numId="24" w16cid:durableId="1468204538">
    <w:abstractNumId w:val="56"/>
  </w:num>
  <w:num w:numId="25" w16cid:durableId="1975868556">
    <w:abstractNumId w:val="40"/>
  </w:num>
  <w:num w:numId="26" w16cid:durableId="785660752">
    <w:abstractNumId w:val="30"/>
  </w:num>
  <w:num w:numId="27" w16cid:durableId="638264738">
    <w:abstractNumId w:val="5"/>
  </w:num>
  <w:num w:numId="28" w16cid:durableId="1778021475">
    <w:abstractNumId w:val="55"/>
  </w:num>
  <w:num w:numId="29" w16cid:durableId="1018235282">
    <w:abstractNumId w:val="6"/>
  </w:num>
  <w:num w:numId="30" w16cid:durableId="786894119">
    <w:abstractNumId w:val="38"/>
  </w:num>
  <w:num w:numId="31" w16cid:durableId="145712305">
    <w:abstractNumId w:val="12"/>
  </w:num>
  <w:num w:numId="32" w16cid:durableId="1579629373">
    <w:abstractNumId w:val="47"/>
  </w:num>
  <w:num w:numId="33" w16cid:durableId="1574124039">
    <w:abstractNumId w:val="81"/>
    <w:lvlOverride w:ilvl="0">
      <w:startOverride w:val="1"/>
    </w:lvlOverride>
  </w:num>
  <w:num w:numId="34" w16cid:durableId="1169251210">
    <w:abstractNumId w:val="81"/>
    <w:lvlOverride w:ilvl="0">
      <w:startOverride w:val="1"/>
    </w:lvlOverride>
  </w:num>
  <w:num w:numId="35" w16cid:durableId="977031088">
    <w:abstractNumId w:val="81"/>
    <w:lvlOverride w:ilvl="0">
      <w:startOverride w:val="1"/>
    </w:lvlOverride>
  </w:num>
  <w:num w:numId="36" w16cid:durableId="1910651036">
    <w:abstractNumId w:val="81"/>
    <w:lvlOverride w:ilvl="0">
      <w:startOverride w:val="1"/>
    </w:lvlOverride>
  </w:num>
  <w:num w:numId="37" w16cid:durableId="1262840041">
    <w:abstractNumId w:val="4"/>
  </w:num>
  <w:num w:numId="38" w16cid:durableId="884373256">
    <w:abstractNumId w:val="81"/>
    <w:lvlOverride w:ilvl="0">
      <w:startOverride w:val="1"/>
    </w:lvlOverride>
  </w:num>
  <w:num w:numId="39" w16cid:durableId="29036569">
    <w:abstractNumId w:val="4"/>
  </w:num>
  <w:num w:numId="40" w16cid:durableId="962535335">
    <w:abstractNumId w:val="81"/>
    <w:lvlOverride w:ilvl="0">
      <w:startOverride w:val="1"/>
    </w:lvlOverride>
  </w:num>
  <w:num w:numId="41" w16cid:durableId="1708338487">
    <w:abstractNumId w:val="4"/>
  </w:num>
  <w:num w:numId="42" w16cid:durableId="1956985616">
    <w:abstractNumId w:val="4"/>
  </w:num>
  <w:num w:numId="43" w16cid:durableId="1802380599">
    <w:abstractNumId w:val="81"/>
    <w:lvlOverride w:ilvl="0">
      <w:startOverride w:val="1"/>
    </w:lvlOverride>
  </w:num>
  <w:num w:numId="44" w16cid:durableId="1376659689">
    <w:abstractNumId w:val="39"/>
    <w:lvlOverride w:ilvl="0">
      <w:startOverride w:val="2"/>
    </w:lvlOverride>
  </w:num>
  <w:num w:numId="45" w16cid:durableId="265162648">
    <w:abstractNumId w:val="29"/>
    <w:lvlOverride w:ilvl="0">
      <w:startOverride w:val="6"/>
    </w:lvlOverride>
  </w:num>
  <w:num w:numId="46" w16cid:durableId="1444379173">
    <w:abstractNumId w:val="28"/>
    <w:lvlOverride w:ilvl="0">
      <w:startOverride w:val="7"/>
    </w:lvlOverride>
  </w:num>
  <w:num w:numId="47" w16cid:durableId="1161774711">
    <w:abstractNumId w:val="19"/>
    <w:lvlOverride w:ilvl="0">
      <w:startOverride w:val="8"/>
    </w:lvlOverride>
  </w:num>
  <w:num w:numId="48" w16cid:durableId="1682274015">
    <w:abstractNumId w:val="58"/>
    <w:lvlOverride w:ilvl="0">
      <w:startOverride w:val="9"/>
    </w:lvlOverride>
  </w:num>
  <w:num w:numId="49" w16cid:durableId="1993631234">
    <w:abstractNumId w:val="76"/>
    <w:lvlOverride w:ilvl="0">
      <w:startOverride w:val="5"/>
    </w:lvlOverride>
  </w:num>
  <w:num w:numId="50" w16cid:durableId="453059490">
    <w:abstractNumId w:val="81"/>
    <w:lvlOverride w:ilvl="0">
      <w:startOverride w:val="1"/>
    </w:lvlOverride>
  </w:num>
  <w:num w:numId="51" w16cid:durableId="2110809211">
    <w:abstractNumId w:val="76"/>
    <w:lvlOverride w:ilvl="0">
      <w:startOverride w:val="5"/>
    </w:lvlOverride>
  </w:num>
  <w:num w:numId="52" w16cid:durableId="803960545">
    <w:abstractNumId w:val="58"/>
    <w:lvlOverride w:ilvl="0">
      <w:startOverride w:val="9"/>
    </w:lvlOverride>
  </w:num>
  <w:num w:numId="53" w16cid:durableId="630792526">
    <w:abstractNumId w:val="71"/>
    <w:lvlOverride w:ilvl="0">
      <w:startOverride w:val="10"/>
    </w:lvlOverride>
  </w:num>
  <w:num w:numId="54" w16cid:durableId="1938059609">
    <w:abstractNumId w:val="62"/>
    <w:lvlOverride w:ilvl="0">
      <w:startOverride w:val="12"/>
    </w:lvlOverride>
  </w:num>
  <w:num w:numId="55" w16cid:durableId="1726368910">
    <w:abstractNumId w:val="81"/>
    <w:lvlOverride w:ilvl="0">
      <w:startOverride w:val="1"/>
    </w:lvlOverride>
  </w:num>
  <w:num w:numId="56" w16cid:durableId="871499163">
    <w:abstractNumId w:val="4"/>
  </w:num>
  <w:num w:numId="57" w16cid:durableId="998535538">
    <w:abstractNumId w:val="81"/>
    <w:lvlOverride w:ilvl="0">
      <w:startOverride w:val="1"/>
    </w:lvlOverride>
  </w:num>
  <w:num w:numId="58" w16cid:durableId="42406787">
    <w:abstractNumId w:val="4"/>
  </w:num>
  <w:num w:numId="59" w16cid:durableId="185101698">
    <w:abstractNumId w:val="21"/>
    <w:lvlOverride w:ilvl="0">
      <w:startOverride w:val="1"/>
    </w:lvlOverride>
  </w:num>
  <w:num w:numId="60" w16cid:durableId="1364355952">
    <w:abstractNumId w:val="21"/>
    <w:lvlOverride w:ilvl="0">
      <w:startOverride w:val="1"/>
    </w:lvlOverride>
  </w:num>
  <w:num w:numId="61" w16cid:durableId="1933320248">
    <w:abstractNumId w:val="78"/>
  </w:num>
  <w:num w:numId="62" w16cid:durableId="76051622">
    <w:abstractNumId w:val="21"/>
    <w:lvlOverride w:ilvl="0">
      <w:startOverride w:val="1"/>
    </w:lvlOverride>
  </w:num>
  <w:num w:numId="63" w16cid:durableId="80181961">
    <w:abstractNumId w:val="78"/>
  </w:num>
  <w:num w:numId="64" w16cid:durableId="1744792633">
    <w:abstractNumId w:val="21"/>
    <w:lvlOverride w:ilvl="0">
      <w:startOverride w:val="1"/>
    </w:lvlOverride>
  </w:num>
  <w:num w:numId="65" w16cid:durableId="776677806">
    <w:abstractNumId w:val="78"/>
  </w:num>
  <w:num w:numId="66" w16cid:durableId="1641381144">
    <w:abstractNumId w:val="78"/>
  </w:num>
  <w:num w:numId="67" w16cid:durableId="161896175">
    <w:abstractNumId w:val="21"/>
    <w:lvlOverride w:ilvl="0">
      <w:startOverride w:val="1"/>
    </w:lvlOverride>
  </w:num>
  <w:num w:numId="68" w16cid:durableId="213583881">
    <w:abstractNumId w:val="63"/>
    <w:lvlOverride w:ilvl="0">
      <w:startOverride w:val="7"/>
    </w:lvlOverride>
  </w:num>
  <w:num w:numId="69" w16cid:durableId="1749424921">
    <w:abstractNumId w:val="75"/>
    <w:lvlOverride w:ilvl="0">
      <w:startOverride w:val="11"/>
    </w:lvlOverride>
  </w:num>
  <w:num w:numId="70" w16cid:durableId="2079277988">
    <w:abstractNumId w:val="21"/>
    <w:lvlOverride w:ilvl="0">
      <w:startOverride w:val="1"/>
    </w:lvlOverride>
  </w:num>
  <w:num w:numId="71" w16cid:durableId="1193616261">
    <w:abstractNumId w:val="21"/>
    <w:lvlOverride w:ilvl="0">
      <w:startOverride w:val="1"/>
    </w:lvlOverride>
  </w:num>
  <w:num w:numId="72" w16cid:durableId="1394617749">
    <w:abstractNumId w:val="21"/>
    <w:lvlOverride w:ilvl="0">
      <w:startOverride w:val="1"/>
    </w:lvlOverride>
  </w:num>
  <w:num w:numId="73" w16cid:durableId="1534422289">
    <w:abstractNumId w:val="78"/>
  </w:num>
  <w:num w:numId="74" w16cid:durableId="473722322">
    <w:abstractNumId w:val="21"/>
    <w:lvlOverride w:ilvl="0">
      <w:startOverride w:val="1"/>
    </w:lvlOverride>
  </w:num>
  <w:num w:numId="75" w16cid:durableId="398213769">
    <w:abstractNumId w:val="78"/>
  </w:num>
  <w:num w:numId="76" w16cid:durableId="1181048088">
    <w:abstractNumId w:val="8"/>
    <w:lvlOverride w:ilvl="0">
      <w:startOverride w:val="1"/>
    </w:lvlOverride>
  </w:num>
  <w:num w:numId="77" w16cid:durableId="451363614">
    <w:abstractNumId w:val="8"/>
    <w:lvlOverride w:ilvl="0">
      <w:startOverride w:val="1"/>
    </w:lvlOverride>
  </w:num>
  <w:num w:numId="78" w16cid:durableId="325287747">
    <w:abstractNumId w:val="18"/>
  </w:num>
  <w:num w:numId="79" w16cid:durableId="1495291550">
    <w:abstractNumId w:val="8"/>
    <w:lvlOverride w:ilvl="0">
      <w:startOverride w:val="1"/>
    </w:lvlOverride>
  </w:num>
  <w:num w:numId="80" w16cid:durableId="676540631">
    <w:abstractNumId w:val="18"/>
  </w:num>
  <w:num w:numId="81" w16cid:durableId="1142432176">
    <w:abstractNumId w:val="18"/>
  </w:num>
  <w:num w:numId="82" w16cid:durableId="229661001">
    <w:abstractNumId w:val="8"/>
    <w:lvlOverride w:ilvl="0">
      <w:startOverride w:val="1"/>
    </w:lvlOverride>
  </w:num>
  <w:num w:numId="83" w16cid:durableId="1365860762">
    <w:abstractNumId w:val="36"/>
    <w:lvlOverride w:ilvl="0">
      <w:startOverride w:val="6"/>
    </w:lvlOverride>
  </w:num>
  <w:num w:numId="84" w16cid:durableId="144517384">
    <w:abstractNumId w:val="11"/>
    <w:lvlOverride w:ilvl="0">
      <w:startOverride w:val="11"/>
    </w:lvlOverride>
  </w:num>
  <w:num w:numId="85" w16cid:durableId="1529367836">
    <w:abstractNumId w:val="8"/>
    <w:lvlOverride w:ilvl="0">
      <w:startOverride w:val="1"/>
    </w:lvlOverride>
  </w:num>
  <w:num w:numId="86" w16cid:durableId="2013752172">
    <w:abstractNumId w:val="8"/>
    <w:lvlOverride w:ilvl="0">
      <w:startOverride w:val="1"/>
    </w:lvlOverride>
  </w:num>
  <w:num w:numId="87" w16cid:durableId="2094426948">
    <w:abstractNumId w:val="8"/>
    <w:lvlOverride w:ilvl="0">
      <w:startOverride w:val="1"/>
    </w:lvlOverride>
  </w:num>
  <w:num w:numId="88" w16cid:durableId="1381056704">
    <w:abstractNumId w:val="18"/>
  </w:num>
  <w:num w:numId="89" w16cid:durableId="551118518">
    <w:abstractNumId w:val="8"/>
    <w:lvlOverride w:ilvl="0">
      <w:startOverride w:val="1"/>
    </w:lvlOverride>
  </w:num>
  <w:num w:numId="90" w16cid:durableId="155728502">
    <w:abstractNumId w:val="18"/>
  </w:num>
  <w:num w:numId="91" w16cid:durableId="651566782">
    <w:abstractNumId w:val="7"/>
    <w:lvlOverride w:ilvl="0">
      <w:startOverride w:val="1"/>
    </w:lvlOverride>
  </w:num>
  <w:num w:numId="92" w16cid:durableId="674957645">
    <w:abstractNumId w:val="7"/>
    <w:lvlOverride w:ilvl="0">
      <w:startOverride w:val="1"/>
    </w:lvlOverride>
  </w:num>
  <w:num w:numId="93" w16cid:durableId="193738030">
    <w:abstractNumId w:val="68"/>
  </w:num>
  <w:num w:numId="94" w16cid:durableId="26755737">
    <w:abstractNumId w:val="7"/>
    <w:lvlOverride w:ilvl="0">
      <w:startOverride w:val="1"/>
    </w:lvlOverride>
  </w:num>
  <w:num w:numId="95" w16cid:durableId="1089086788">
    <w:abstractNumId w:val="68"/>
  </w:num>
  <w:num w:numId="96" w16cid:durableId="964042178">
    <w:abstractNumId w:val="7"/>
    <w:lvlOverride w:ilvl="0">
      <w:startOverride w:val="1"/>
    </w:lvlOverride>
  </w:num>
  <w:num w:numId="97" w16cid:durableId="426851690">
    <w:abstractNumId w:val="49"/>
    <w:lvlOverride w:ilvl="0">
      <w:startOverride w:val="6"/>
    </w:lvlOverride>
  </w:num>
  <w:num w:numId="98" w16cid:durableId="1979144330">
    <w:abstractNumId w:val="48"/>
    <w:lvlOverride w:ilvl="0">
      <w:startOverride w:val="11"/>
    </w:lvlOverride>
  </w:num>
  <w:num w:numId="99" w16cid:durableId="1075588941">
    <w:abstractNumId w:val="7"/>
    <w:lvlOverride w:ilvl="0">
      <w:startOverride w:val="1"/>
    </w:lvlOverride>
  </w:num>
  <w:num w:numId="100" w16cid:durableId="872689862">
    <w:abstractNumId w:val="7"/>
    <w:lvlOverride w:ilvl="0">
      <w:startOverride w:val="1"/>
    </w:lvlOverride>
  </w:num>
  <w:num w:numId="101" w16cid:durableId="1039671947">
    <w:abstractNumId w:val="7"/>
    <w:lvlOverride w:ilvl="0">
      <w:startOverride w:val="1"/>
    </w:lvlOverride>
  </w:num>
  <w:num w:numId="102" w16cid:durableId="148059518">
    <w:abstractNumId w:val="68"/>
  </w:num>
  <w:num w:numId="103" w16cid:durableId="1801067902">
    <w:abstractNumId w:val="7"/>
    <w:lvlOverride w:ilvl="0">
      <w:startOverride w:val="1"/>
    </w:lvlOverride>
  </w:num>
  <w:num w:numId="104" w16cid:durableId="2012100964">
    <w:abstractNumId w:val="68"/>
  </w:num>
  <w:num w:numId="105" w16cid:durableId="591166155">
    <w:abstractNumId w:val="80"/>
    <w:lvlOverride w:ilvl="0">
      <w:startOverride w:val="1"/>
    </w:lvlOverride>
  </w:num>
  <w:num w:numId="106" w16cid:durableId="218782896">
    <w:abstractNumId w:val="80"/>
    <w:lvlOverride w:ilvl="0">
      <w:startOverride w:val="1"/>
    </w:lvlOverride>
  </w:num>
  <w:num w:numId="107" w16cid:durableId="511574906">
    <w:abstractNumId w:val="9"/>
  </w:num>
  <w:num w:numId="108" w16cid:durableId="674113501">
    <w:abstractNumId w:val="80"/>
    <w:lvlOverride w:ilvl="0">
      <w:startOverride w:val="1"/>
    </w:lvlOverride>
  </w:num>
  <w:num w:numId="109" w16cid:durableId="391853364">
    <w:abstractNumId w:val="9"/>
  </w:num>
  <w:num w:numId="110" w16cid:durableId="2070809830">
    <w:abstractNumId w:val="9"/>
  </w:num>
  <w:num w:numId="111" w16cid:durableId="2131625852">
    <w:abstractNumId w:val="9"/>
  </w:num>
  <w:num w:numId="112" w16cid:durableId="1866403017">
    <w:abstractNumId w:val="80"/>
    <w:lvlOverride w:ilvl="0">
      <w:startOverride w:val="1"/>
    </w:lvlOverride>
  </w:num>
  <w:num w:numId="113" w16cid:durableId="1972789027">
    <w:abstractNumId w:val="69"/>
    <w:lvlOverride w:ilvl="0">
      <w:startOverride w:val="7"/>
    </w:lvlOverride>
  </w:num>
  <w:num w:numId="114" w16cid:durableId="42874300">
    <w:abstractNumId w:val="23"/>
    <w:lvlOverride w:ilvl="0">
      <w:startOverride w:val="11"/>
    </w:lvlOverride>
  </w:num>
  <w:num w:numId="115" w16cid:durableId="1758088802">
    <w:abstractNumId w:val="80"/>
    <w:lvlOverride w:ilvl="0">
      <w:startOverride w:val="1"/>
    </w:lvlOverride>
  </w:num>
  <w:num w:numId="116" w16cid:durableId="1296444812">
    <w:abstractNumId w:val="80"/>
    <w:lvlOverride w:ilvl="0">
      <w:startOverride w:val="1"/>
    </w:lvlOverride>
  </w:num>
  <w:num w:numId="117" w16cid:durableId="1962376426">
    <w:abstractNumId w:val="80"/>
    <w:lvlOverride w:ilvl="0">
      <w:startOverride w:val="1"/>
    </w:lvlOverride>
  </w:num>
  <w:num w:numId="118" w16cid:durableId="1289777172">
    <w:abstractNumId w:val="9"/>
  </w:num>
  <w:num w:numId="119" w16cid:durableId="354818233">
    <w:abstractNumId w:val="9"/>
  </w:num>
  <w:num w:numId="120" w16cid:durableId="2130121762">
    <w:abstractNumId w:val="80"/>
    <w:lvlOverride w:ilvl="0">
      <w:startOverride w:val="1"/>
    </w:lvlOverride>
  </w:num>
  <w:num w:numId="121" w16cid:durableId="1410930282">
    <w:abstractNumId w:val="9"/>
  </w:num>
  <w:num w:numId="122" w16cid:durableId="1843858643">
    <w:abstractNumId w:val="74"/>
  </w:num>
  <w:num w:numId="123" w16cid:durableId="1638335802">
    <w:abstractNumId w:val="52"/>
    <w:lvlOverride w:ilvl="0">
      <w:startOverride w:val="1"/>
    </w:lvlOverride>
  </w:num>
  <w:num w:numId="124" w16cid:durableId="229735990">
    <w:abstractNumId w:val="52"/>
    <w:lvlOverride w:ilvl="0">
      <w:startOverride w:val="1"/>
    </w:lvlOverride>
  </w:num>
  <w:num w:numId="125" w16cid:durableId="1807509698">
    <w:abstractNumId w:val="74"/>
  </w:num>
  <w:num w:numId="126" w16cid:durableId="1228422739">
    <w:abstractNumId w:val="52"/>
    <w:lvlOverride w:ilvl="0">
      <w:startOverride w:val="1"/>
    </w:lvlOverride>
  </w:num>
  <w:num w:numId="127" w16cid:durableId="78064427">
    <w:abstractNumId w:val="74"/>
  </w:num>
  <w:num w:numId="128" w16cid:durableId="1260676290">
    <w:abstractNumId w:val="74"/>
  </w:num>
  <w:num w:numId="129" w16cid:durableId="2069843825">
    <w:abstractNumId w:val="52"/>
    <w:lvlOverride w:ilvl="0">
      <w:startOverride w:val="1"/>
    </w:lvlOverride>
  </w:num>
  <w:num w:numId="130" w16cid:durableId="1213495214">
    <w:abstractNumId w:val="45"/>
    <w:lvlOverride w:ilvl="0">
      <w:startOverride w:val="8"/>
    </w:lvlOverride>
  </w:num>
  <w:num w:numId="131" w16cid:durableId="1490366317">
    <w:abstractNumId w:val="52"/>
    <w:lvlOverride w:ilvl="0">
      <w:startOverride w:val="1"/>
    </w:lvlOverride>
  </w:num>
  <w:num w:numId="132" w16cid:durableId="1268388142">
    <w:abstractNumId w:val="52"/>
    <w:lvlOverride w:ilvl="0">
      <w:startOverride w:val="1"/>
    </w:lvlOverride>
  </w:num>
  <w:num w:numId="133" w16cid:durableId="1155031881">
    <w:abstractNumId w:val="52"/>
    <w:lvlOverride w:ilvl="0">
      <w:startOverride w:val="1"/>
    </w:lvlOverride>
  </w:num>
  <w:num w:numId="134" w16cid:durableId="1099135320">
    <w:abstractNumId w:val="74"/>
  </w:num>
  <w:num w:numId="135" w16cid:durableId="1909807228">
    <w:abstractNumId w:val="52"/>
    <w:lvlOverride w:ilvl="0">
      <w:startOverride w:val="1"/>
    </w:lvlOverride>
  </w:num>
  <w:num w:numId="136" w16cid:durableId="1200702792">
    <w:abstractNumId w:val="74"/>
  </w:num>
  <w:num w:numId="137" w16cid:durableId="2077436733">
    <w:abstractNumId w:val="66"/>
    <w:lvlOverride w:ilvl="0">
      <w:startOverride w:val="1"/>
    </w:lvlOverride>
  </w:num>
  <w:num w:numId="138" w16cid:durableId="2032103284">
    <w:abstractNumId w:val="66"/>
    <w:lvlOverride w:ilvl="0">
      <w:startOverride w:val="1"/>
    </w:lvlOverride>
  </w:num>
  <w:num w:numId="139" w16cid:durableId="1059786186">
    <w:abstractNumId w:val="0"/>
  </w:num>
  <w:num w:numId="140" w16cid:durableId="566571510">
    <w:abstractNumId w:val="66"/>
    <w:lvlOverride w:ilvl="0">
      <w:startOverride w:val="1"/>
    </w:lvlOverride>
  </w:num>
  <w:num w:numId="141" w16cid:durableId="1901789746">
    <w:abstractNumId w:val="0"/>
  </w:num>
  <w:num w:numId="142" w16cid:durableId="1402479957">
    <w:abstractNumId w:val="66"/>
    <w:lvlOverride w:ilvl="0">
      <w:startOverride w:val="1"/>
    </w:lvlOverride>
  </w:num>
  <w:num w:numId="143" w16cid:durableId="639655130">
    <w:abstractNumId w:val="31"/>
    <w:lvlOverride w:ilvl="0">
      <w:startOverride w:val="7"/>
    </w:lvlOverride>
  </w:num>
  <w:num w:numId="144" w16cid:durableId="1445230861">
    <w:abstractNumId w:val="66"/>
    <w:lvlOverride w:ilvl="0">
      <w:startOverride w:val="1"/>
    </w:lvlOverride>
  </w:num>
  <w:num w:numId="145" w16cid:durableId="374089731">
    <w:abstractNumId w:val="66"/>
    <w:lvlOverride w:ilvl="0">
      <w:startOverride w:val="1"/>
    </w:lvlOverride>
  </w:num>
  <w:num w:numId="146" w16cid:durableId="1117213833">
    <w:abstractNumId w:val="66"/>
    <w:lvlOverride w:ilvl="0">
      <w:startOverride w:val="1"/>
    </w:lvlOverride>
  </w:num>
  <w:num w:numId="147" w16cid:durableId="1912345095">
    <w:abstractNumId w:val="0"/>
  </w:num>
  <w:num w:numId="148" w16cid:durableId="873466139">
    <w:abstractNumId w:val="66"/>
    <w:lvlOverride w:ilvl="0">
      <w:startOverride w:val="1"/>
    </w:lvlOverride>
  </w:num>
  <w:num w:numId="149" w16cid:durableId="1779793437">
    <w:abstractNumId w:val="0"/>
  </w:num>
  <w:num w:numId="150" w16cid:durableId="589703266">
    <w:abstractNumId w:val="3"/>
    <w:lvlOverride w:ilvl="0">
      <w:startOverride w:val="1"/>
    </w:lvlOverride>
  </w:num>
  <w:num w:numId="151" w16cid:durableId="884298786">
    <w:abstractNumId w:val="3"/>
    <w:lvlOverride w:ilvl="0">
      <w:startOverride w:val="1"/>
    </w:lvlOverride>
  </w:num>
  <w:num w:numId="152" w16cid:durableId="1861699363">
    <w:abstractNumId w:val="10"/>
  </w:num>
  <w:num w:numId="153" w16cid:durableId="1432511099">
    <w:abstractNumId w:val="3"/>
    <w:lvlOverride w:ilvl="0">
      <w:startOverride w:val="1"/>
    </w:lvlOverride>
  </w:num>
  <w:num w:numId="154" w16cid:durableId="752435945">
    <w:abstractNumId w:val="10"/>
  </w:num>
  <w:num w:numId="155" w16cid:durableId="544486649">
    <w:abstractNumId w:val="3"/>
    <w:lvlOverride w:ilvl="0">
      <w:startOverride w:val="1"/>
    </w:lvlOverride>
  </w:num>
  <w:num w:numId="156" w16cid:durableId="742457478">
    <w:abstractNumId w:val="43"/>
    <w:lvlOverride w:ilvl="0">
      <w:startOverride w:val="7"/>
    </w:lvlOverride>
  </w:num>
  <w:num w:numId="157" w16cid:durableId="832522996">
    <w:abstractNumId w:val="3"/>
    <w:lvlOverride w:ilvl="0">
      <w:startOverride w:val="1"/>
    </w:lvlOverride>
  </w:num>
  <w:num w:numId="158" w16cid:durableId="715665586">
    <w:abstractNumId w:val="3"/>
    <w:lvlOverride w:ilvl="0">
      <w:startOverride w:val="1"/>
    </w:lvlOverride>
  </w:num>
  <w:num w:numId="159" w16cid:durableId="1265259806">
    <w:abstractNumId w:val="3"/>
    <w:lvlOverride w:ilvl="0">
      <w:startOverride w:val="1"/>
    </w:lvlOverride>
  </w:num>
  <w:num w:numId="160" w16cid:durableId="1520973537">
    <w:abstractNumId w:val="10"/>
  </w:num>
  <w:num w:numId="161" w16cid:durableId="1261642206">
    <w:abstractNumId w:val="3"/>
    <w:lvlOverride w:ilvl="0">
      <w:startOverride w:val="1"/>
    </w:lvlOverride>
  </w:num>
  <w:num w:numId="162" w16cid:durableId="486633291">
    <w:abstractNumId w:val="10"/>
  </w:num>
  <w:num w:numId="163" w16cid:durableId="708529957">
    <w:abstractNumId w:val="51"/>
    <w:lvlOverride w:ilvl="0">
      <w:startOverride w:val="1"/>
    </w:lvlOverride>
  </w:num>
  <w:num w:numId="164" w16cid:durableId="589702668">
    <w:abstractNumId w:val="51"/>
    <w:lvlOverride w:ilvl="0">
      <w:startOverride w:val="1"/>
    </w:lvlOverride>
  </w:num>
  <w:num w:numId="165" w16cid:durableId="1096905487">
    <w:abstractNumId w:val="60"/>
  </w:num>
  <w:num w:numId="166" w16cid:durableId="398334656">
    <w:abstractNumId w:val="51"/>
    <w:lvlOverride w:ilvl="0">
      <w:startOverride w:val="1"/>
    </w:lvlOverride>
  </w:num>
  <w:num w:numId="167" w16cid:durableId="1992637406">
    <w:abstractNumId w:val="60"/>
  </w:num>
  <w:num w:numId="168" w16cid:durableId="226262738">
    <w:abstractNumId w:val="60"/>
  </w:num>
  <w:num w:numId="169" w16cid:durableId="1353724768">
    <w:abstractNumId w:val="51"/>
    <w:lvlOverride w:ilvl="0">
      <w:startOverride w:val="1"/>
    </w:lvlOverride>
  </w:num>
  <w:num w:numId="170" w16cid:durableId="791478728">
    <w:abstractNumId w:val="33"/>
    <w:lvlOverride w:ilvl="0">
      <w:startOverride w:val="7"/>
    </w:lvlOverride>
  </w:num>
  <w:num w:numId="171" w16cid:durableId="11688537">
    <w:abstractNumId w:val="51"/>
    <w:lvlOverride w:ilvl="0">
      <w:startOverride w:val="1"/>
    </w:lvlOverride>
  </w:num>
  <w:num w:numId="172" w16cid:durableId="111363656">
    <w:abstractNumId w:val="51"/>
    <w:lvlOverride w:ilvl="0">
      <w:startOverride w:val="1"/>
    </w:lvlOverride>
  </w:num>
  <w:num w:numId="173" w16cid:durableId="1131216933">
    <w:abstractNumId w:val="51"/>
    <w:lvlOverride w:ilvl="0">
      <w:startOverride w:val="1"/>
    </w:lvlOverride>
  </w:num>
  <w:num w:numId="174" w16cid:durableId="1870989960">
    <w:abstractNumId w:val="60"/>
  </w:num>
  <w:num w:numId="175" w16cid:durableId="486289445">
    <w:abstractNumId w:val="51"/>
    <w:lvlOverride w:ilvl="0">
      <w:startOverride w:val="1"/>
    </w:lvlOverride>
  </w:num>
  <w:num w:numId="176" w16cid:durableId="566767019">
    <w:abstractNumId w:val="60"/>
  </w:num>
  <w:num w:numId="177" w16cid:durableId="87847319">
    <w:abstractNumId w:val="64"/>
    <w:lvlOverride w:ilvl="0">
      <w:startOverride w:val="1"/>
    </w:lvlOverride>
  </w:num>
  <w:num w:numId="178" w16cid:durableId="1416974970">
    <w:abstractNumId w:val="64"/>
    <w:lvlOverride w:ilvl="0">
      <w:startOverride w:val="1"/>
    </w:lvlOverride>
  </w:num>
  <w:num w:numId="179" w16cid:durableId="2076925630">
    <w:abstractNumId w:val="79"/>
  </w:num>
  <w:num w:numId="180" w16cid:durableId="1408068594">
    <w:abstractNumId w:val="64"/>
    <w:lvlOverride w:ilvl="0">
      <w:startOverride w:val="1"/>
    </w:lvlOverride>
  </w:num>
  <w:num w:numId="181" w16cid:durableId="1124881562">
    <w:abstractNumId w:val="79"/>
  </w:num>
  <w:num w:numId="182" w16cid:durableId="1187134798">
    <w:abstractNumId w:val="79"/>
  </w:num>
  <w:num w:numId="183" w16cid:durableId="998654718">
    <w:abstractNumId w:val="79"/>
  </w:num>
  <w:num w:numId="184" w16cid:durableId="1655451991">
    <w:abstractNumId w:val="79"/>
  </w:num>
  <w:num w:numId="185" w16cid:durableId="1145243280">
    <w:abstractNumId w:val="64"/>
    <w:lvlOverride w:ilvl="0">
      <w:startOverride w:val="1"/>
    </w:lvlOverride>
  </w:num>
  <w:num w:numId="186" w16cid:durableId="152724607">
    <w:abstractNumId w:val="64"/>
    <w:lvlOverride w:ilvl="0">
      <w:startOverride w:val="1"/>
    </w:lvlOverride>
  </w:num>
  <w:num w:numId="187" w16cid:durableId="1816794171">
    <w:abstractNumId w:val="64"/>
    <w:lvlOverride w:ilvl="0">
      <w:startOverride w:val="1"/>
    </w:lvlOverride>
  </w:num>
  <w:num w:numId="188" w16cid:durableId="1060713676">
    <w:abstractNumId w:val="64"/>
    <w:lvlOverride w:ilvl="0">
      <w:startOverride w:val="1"/>
    </w:lvlOverride>
  </w:num>
  <w:num w:numId="189" w16cid:durableId="2138792678">
    <w:abstractNumId w:val="79"/>
  </w:num>
  <w:num w:numId="190" w16cid:durableId="655915821">
    <w:abstractNumId w:val="64"/>
    <w:lvlOverride w:ilvl="0">
      <w:startOverride w:val="1"/>
    </w:lvlOverride>
  </w:num>
  <w:num w:numId="191" w16cid:durableId="2023849834">
    <w:abstractNumId w:val="79"/>
  </w:num>
  <w:num w:numId="192" w16cid:durableId="505636721">
    <w:abstractNumId w:val="1"/>
    <w:lvlOverride w:ilvl="0">
      <w:startOverride w:val="1"/>
    </w:lvlOverride>
  </w:num>
  <w:num w:numId="193" w16cid:durableId="583300889">
    <w:abstractNumId w:val="1"/>
    <w:lvlOverride w:ilvl="0">
      <w:startOverride w:val="1"/>
    </w:lvlOverride>
  </w:num>
  <w:num w:numId="194" w16cid:durableId="1906525671">
    <w:abstractNumId w:val="73"/>
  </w:num>
  <w:num w:numId="195" w16cid:durableId="1134562943">
    <w:abstractNumId w:val="1"/>
    <w:lvlOverride w:ilvl="0">
      <w:startOverride w:val="1"/>
    </w:lvlOverride>
  </w:num>
  <w:num w:numId="196" w16cid:durableId="722289589">
    <w:abstractNumId w:val="1"/>
    <w:lvlOverride w:ilvl="0">
      <w:startOverride w:val="1"/>
    </w:lvlOverride>
  </w:num>
  <w:num w:numId="197" w16cid:durableId="2095079953">
    <w:abstractNumId w:val="1"/>
    <w:lvlOverride w:ilvl="0">
      <w:startOverride w:val="1"/>
    </w:lvlOverride>
  </w:num>
  <w:num w:numId="198" w16cid:durableId="1856075298">
    <w:abstractNumId w:val="1"/>
    <w:lvlOverride w:ilvl="0">
      <w:startOverride w:val="1"/>
    </w:lvlOverride>
  </w:num>
  <w:num w:numId="199" w16cid:durableId="1012147324">
    <w:abstractNumId w:val="1"/>
    <w:lvlOverride w:ilvl="0">
      <w:startOverride w:val="1"/>
    </w:lvlOverride>
  </w:num>
  <w:num w:numId="200" w16cid:durableId="313264567">
    <w:abstractNumId w:val="73"/>
  </w:num>
  <w:num w:numId="201" w16cid:durableId="1717660968">
    <w:abstractNumId w:val="1"/>
    <w:lvlOverride w:ilvl="0">
      <w:startOverride w:val="1"/>
    </w:lvlOverride>
  </w:num>
  <w:num w:numId="202" w16cid:durableId="270286936">
    <w:abstractNumId w:val="73"/>
  </w:num>
  <w:num w:numId="203" w16cid:durableId="1264998935">
    <w:abstractNumId w:val="77"/>
    <w:lvlOverride w:ilvl="0">
      <w:startOverride w:val="1"/>
    </w:lvlOverride>
  </w:num>
  <w:num w:numId="204" w16cid:durableId="1900096725">
    <w:abstractNumId w:val="77"/>
    <w:lvlOverride w:ilvl="0">
      <w:startOverride w:val="1"/>
    </w:lvlOverride>
  </w:num>
  <w:num w:numId="205" w16cid:durableId="2111967036">
    <w:abstractNumId w:val="44"/>
  </w:num>
  <w:num w:numId="206" w16cid:durableId="2073001188">
    <w:abstractNumId w:val="77"/>
    <w:lvlOverride w:ilvl="0">
      <w:startOverride w:val="1"/>
    </w:lvlOverride>
  </w:num>
  <w:num w:numId="207" w16cid:durableId="195698487">
    <w:abstractNumId w:val="44"/>
  </w:num>
  <w:num w:numId="208" w16cid:durableId="1852255335">
    <w:abstractNumId w:val="77"/>
    <w:lvlOverride w:ilvl="0">
      <w:startOverride w:val="1"/>
    </w:lvlOverride>
  </w:num>
  <w:num w:numId="209" w16cid:durableId="1808739699">
    <w:abstractNumId w:val="77"/>
    <w:lvlOverride w:ilvl="0">
      <w:startOverride w:val="1"/>
    </w:lvlOverride>
  </w:num>
  <w:num w:numId="210" w16cid:durableId="1800607460">
    <w:abstractNumId w:val="77"/>
    <w:lvlOverride w:ilvl="0">
      <w:startOverride w:val="1"/>
    </w:lvlOverride>
  </w:num>
  <w:num w:numId="211" w16cid:durableId="261962164">
    <w:abstractNumId w:val="77"/>
    <w:lvlOverride w:ilvl="0">
      <w:startOverride w:val="1"/>
    </w:lvlOverride>
  </w:num>
  <w:num w:numId="212" w16cid:durableId="1927610666">
    <w:abstractNumId w:val="77"/>
    <w:lvlOverride w:ilvl="0">
      <w:startOverride w:val="1"/>
    </w:lvlOverride>
  </w:num>
  <w:num w:numId="213" w16cid:durableId="840580883">
    <w:abstractNumId w:val="44"/>
  </w:num>
  <w:num w:numId="214" w16cid:durableId="723064723">
    <w:abstractNumId w:val="65"/>
    <w:lvlOverride w:ilvl="0">
      <w:startOverride w:val="1"/>
    </w:lvlOverride>
  </w:num>
  <w:num w:numId="215" w16cid:durableId="1125276079">
    <w:abstractNumId w:val="65"/>
    <w:lvlOverride w:ilvl="0">
      <w:startOverride w:val="1"/>
    </w:lvlOverride>
  </w:num>
  <w:num w:numId="216" w16cid:durableId="1040475131">
    <w:abstractNumId w:val="65"/>
    <w:lvlOverride w:ilvl="0">
      <w:startOverride w:val="1"/>
    </w:lvlOverride>
  </w:num>
  <w:num w:numId="217" w16cid:durableId="1987202249">
    <w:abstractNumId w:val="32"/>
  </w:num>
  <w:num w:numId="218" w16cid:durableId="1046489395">
    <w:abstractNumId w:val="65"/>
    <w:lvlOverride w:ilvl="0">
      <w:startOverride w:val="1"/>
    </w:lvlOverride>
  </w:num>
  <w:num w:numId="219" w16cid:durableId="1507331984">
    <w:abstractNumId w:val="65"/>
    <w:lvlOverride w:ilvl="0">
      <w:startOverride w:val="1"/>
    </w:lvlOverride>
  </w:num>
  <w:num w:numId="220" w16cid:durableId="1244871014">
    <w:abstractNumId w:val="65"/>
    <w:lvlOverride w:ilvl="0">
      <w:startOverride w:val="1"/>
    </w:lvlOverride>
  </w:num>
  <w:num w:numId="221" w16cid:durableId="1167089055">
    <w:abstractNumId w:val="65"/>
    <w:lvlOverride w:ilvl="0">
      <w:startOverride w:val="1"/>
    </w:lvlOverride>
  </w:num>
  <w:num w:numId="222" w16cid:durableId="1302342930">
    <w:abstractNumId w:val="65"/>
    <w:lvlOverride w:ilvl="0">
      <w:startOverride w:val="1"/>
    </w:lvlOverride>
  </w:num>
  <w:num w:numId="223" w16cid:durableId="1389694035">
    <w:abstractNumId w:val="32"/>
  </w:num>
  <w:num w:numId="224" w16cid:durableId="267124831">
    <w:abstractNumId w:val="2"/>
    <w:lvlOverride w:ilvl="0">
      <w:startOverride w:val="1"/>
    </w:lvlOverride>
  </w:num>
  <w:num w:numId="225" w16cid:durableId="1558668898">
    <w:abstractNumId w:val="2"/>
    <w:lvlOverride w:ilvl="0">
      <w:startOverride w:val="1"/>
    </w:lvlOverride>
  </w:num>
  <w:num w:numId="226" w16cid:durableId="1718696727">
    <w:abstractNumId w:val="27"/>
  </w:num>
  <w:num w:numId="227" w16cid:durableId="1857645795">
    <w:abstractNumId w:val="2"/>
    <w:lvlOverride w:ilvl="0">
      <w:startOverride w:val="1"/>
    </w:lvlOverride>
  </w:num>
  <w:num w:numId="228" w16cid:durableId="217785824">
    <w:abstractNumId w:val="27"/>
  </w:num>
  <w:num w:numId="229" w16cid:durableId="723219337">
    <w:abstractNumId w:val="27"/>
  </w:num>
  <w:num w:numId="230" w16cid:durableId="866529935">
    <w:abstractNumId w:val="2"/>
    <w:lvlOverride w:ilvl="0">
      <w:startOverride w:val="1"/>
    </w:lvlOverride>
  </w:num>
  <w:num w:numId="231" w16cid:durableId="638458478">
    <w:abstractNumId w:val="27"/>
  </w:num>
  <w:num w:numId="232" w16cid:durableId="1466000856">
    <w:abstractNumId w:val="2"/>
    <w:lvlOverride w:ilvl="0">
      <w:startOverride w:val="1"/>
    </w:lvlOverride>
  </w:num>
  <w:num w:numId="233" w16cid:durableId="423965086">
    <w:abstractNumId w:val="2"/>
    <w:lvlOverride w:ilvl="0">
      <w:startOverride w:val="1"/>
    </w:lvlOverride>
  </w:num>
  <w:num w:numId="234" w16cid:durableId="454520045">
    <w:abstractNumId w:val="2"/>
    <w:lvlOverride w:ilvl="0">
      <w:startOverride w:val="1"/>
    </w:lvlOverride>
  </w:num>
  <w:num w:numId="235" w16cid:durableId="599025631">
    <w:abstractNumId w:val="2"/>
    <w:lvlOverride w:ilvl="0">
      <w:startOverride w:val="1"/>
    </w:lvlOverride>
  </w:num>
  <w:num w:numId="236" w16cid:durableId="1684353704">
    <w:abstractNumId w:val="2"/>
    <w:lvlOverride w:ilvl="0">
      <w:startOverride w:val="1"/>
    </w:lvlOverride>
  </w:num>
  <w:num w:numId="237" w16cid:durableId="1213731341">
    <w:abstractNumId w:val="27"/>
  </w:num>
  <w:num w:numId="238" w16cid:durableId="896865409">
    <w:abstractNumId w:val="25"/>
    <w:lvlOverride w:ilvl="0">
      <w:startOverride w:val="1"/>
    </w:lvlOverride>
  </w:num>
  <w:num w:numId="239" w16cid:durableId="581528247">
    <w:abstractNumId w:val="25"/>
    <w:lvlOverride w:ilvl="0">
      <w:startOverride w:val="1"/>
    </w:lvlOverride>
  </w:num>
  <w:num w:numId="240" w16cid:durableId="1907063227">
    <w:abstractNumId w:val="25"/>
    <w:lvlOverride w:ilvl="0">
      <w:startOverride w:val="1"/>
    </w:lvlOverride>
  </w:num>
  <w:num w:numId="241" w16cid:durableId="2063941149">
    <w:abstractNumId w:val="50"/>
  </w:num>
  <w:num w:numId="242" w16cid:durableId="723068554">
    <w:abstractNumId w:val="25"/>
    <w:lvlOverride w:ilvl="0">
      <w:startOverride w:val="1"/>
    </w:lvlOverride>
  </w:num>
  <w:num w:numId="243" w16cid:durableId="279529625">
    <w:abstractNumId w:val="25"/>
    <w:lvlOverride w:ilvl="0">
      <w:startOverride w:val="1"/>
    </w:lvlOverride>
  </w:num>
  <w:num w:numId="244" w16cid:durableId="1047531141">
    <w:abstractNumId w:val="25"/>
    <w:lvlOverride w:ilvl="0">
      <w:startOverride w:val="1"/>
    </w:lvlOverride>
  </w:num>
  <w:num w:numId="245" w16cid:durableId="1788544430">
    <w:abstractNumId w:val="25"/>
    <w:lvlOverride w:ilvl="0">
      <w:startOverride w:val="1"/>
    </w:lvlOverride>
  </w:num>
  <w:num w:numId="246" w16cid:durableId="1113981202">
    <w:abstractNumId w:val="25"/>
    <w:lvlOverride w:ilvl="0">
      <w:startOverride w:val="1"/>
    </w:lvlOverride>
  </w:num>
  <w:num w:numId="247" w16cid:durableId="2090420879">
    <w:abstractNumId w:val="50"/>
  </w:num>
  <w:num w:numId="248" w16cid:durableId="92940477">
    <w:abstractNumId w:val="24"/>
    <w:lvlOverride w:ilvl="0">
      <w:startOverride w:val="1"/>
    </w:lvlOverride>
  </w:num>
  <w:num w:numId="249" w16cid:durableId="245653976">
    <w:abstractNumId w:val="24"/>
    <w:lvlOverride w:ilvl="0">
      <w:startOverride w:val="1"/>
    </w:lvlOverride>
  </w:num>
  <w:num w:numId="250" w16cid:durableId="134031490">
    <w:abstractNumId w:val="24"/>
    <w:lvlOverride w:ilvl="0">
      <w:startOverride w:val="1"/>
    </w:lvlOverride>
  </w:num>
  <w:num w:numId="251" w16cid:durableId="345909642">
    <w:abstractNumId w:val="24"/>
    <w:lvlOverride w:ilvl="0">
      <w:startOverride w:val="1"/>
    </w:lvlOverride>
  </w:num>
  <w:num w:numId="252" w16cid:durableId="793405742">
    <w:abstractNumId w:val="24"/>
    <w:lvlOverride w:ilvl="0">
      <w:startOverride w:val="1"/>
    </w:lvlOverride>
  </w:num>
  <w:num w:numId="253" w16cid:durableId="635718727">
    <w:abstractNumId w:val="24"/>
    <w:lvlOverride w:ilvl="0">
      <w:startOverride w:val="1"/>
    </w:lvlOverride>
  </w:num>
  <w:num w:numId="254" w16cid:durableId="1053962196">
    <w:abstractNumId w:val="24"/>
    <w:lvlOverride w:ilvl="0">
      <w:startOverride w:val="1"/>
    </w:lvlOverride>
  </w:num>
  <w:num w:numId="255" w16cid:durableId="1646742468">
    <w:abstractNumId w:val="24"/>
    <w:lvlOverride w:ilvl="0">
      <w:startOverride w:val="1"/>
    </w:lvlOverride>
  </w:num>
  <w:num w:numId="256" w16cid:durableId="202521732">
    <w:abstractNumId w:val="24"/>
    <w:lvlOverride w:ilvl="0">
      <w:startOverride w:val="1"/>
    </w:lvlOverride>
  </w:num>
  <w:num w:numId="257" w16cid:durableId="2010524739">
    <w:abstractNumId w:val="24"/>
    <w:lvlOverride w:ilvl="0">
      <w:startOverride w:val="1"/>
    </w:lvlOverride>
  </w:num>
  <w:num w:numId="258" w16cid:durableId="67924642">
    <w:abstractNumId w:val="14"/>
  </w:num>
  <w:num w:numId="259" w16cid:durableId="1829638822">
    <w:abstractNumId w:val="34"/>
  </w:num>
  <w:num w:numId="260" w16cid:durableId="603072943">
    <w:abstractNumId w:val="22"/>
    <w:lvlOverride w:ilvl="0">
      <w:startOverride w:val="1"/>
    </w:lvlOverride>
  </w:num>
  <w:num w:numId="261" w16cid:durableId="2001956150">
    <w:abstractNumId w:val="22"/>
    <w:lvlOverride w:ilvl="0">
      <w:startOverride w:val="1"/>
    </w:lvlOverride>
  </w:num>
  <w:num w:numId="262" w16cid:durableId="1418792955">
    <w:abstractNumId w:val="22"/>
    <w:lvlOverride w:ilvl="0">
      <w:startOverride w:val="1"/>
    </w:lvlOverride>
  </w:num>
  <w:num w:numId="263" w16cid:durableId="1489590195">
    <w:abstractNumId w:val="22"/>
    <w:lvlOverride w:ilvl="0">
      <w:startOverride w:val="1"/>
    </w:lvlOverride>
  </w:num>
  <w:num w:numId="264" w16cid:durableId="1716735986">
    <w:abstractNumId w:val="22"/>
    <w:lvlOverride w:ilvl="0">
      <w:startOverride w:val="1"/>
    </w:lvlOverride>
  </w:num>
  <w:num w:numId="265" w16cid:durableId="1534727109">
    <w:abstractNumId w:val="22"/>
    <w:lvlOverride w:ilvl="0">
      <w:startOverride w:val="1"/>
    </w:lvlOverride>
  </w:num>
  <w:num w:numId="266" w16cid:durableId="1575044111">
    <w:abstractNumId w:val="22"/>
    <w:lvlOverride w:ilvl="0">
      <w:startOverride w:val="1"/>
    </w:lvlOverride>
  </w:num>
  <w:num w:numId="267" w16cid:durableId="1167787130">
    <w:abstractNumId w:val="67"/>
    <w:lvlOverride w:ilvl="0">
      <w:startOverride w:val="1"/>
    </w:lvlOverride>
  </w:num>
  <w:num w:numId="268" w16cid:durableId="1417047698">
    <w:abstractNumId w:val="67"/>
    <w:lvlOverride w:ilvl="0">
      <w:startOverride w:val="1"/>
    </w:lvlOverride>
  </w:num>
  <w:num w:numId="269" w16cid:durableId="853375701">
    <w:abstractNumId w:val="67"/>
    <w:lvlOverride w:ilvl="0">
      <w:startOverride w:val="1"/>
    </w:lvlOverride>
  </w:num>
  <w:num w:numId="270" w16cid:durableId="299461870">
    <w:abstractNumId w:val="67"/>
    <w:lvlOverride w:ilvl="0">
      <w:startOverride w:val="1"/>
    </w:lvlOverride>
  </w:num>
  <w:num w:numId="271" w16cid:durableId="734469523">
    <w:abstractNumId w:val="67"/>
    <w:lvlOverride w:ilvl="0">
      <w:startOverride w:val="1"/>
    </w:lvlOverride>
  </w:num>
  <w:num w:numId="272" w16cid:durableId="891431324">
    <w:abstractNumId w:val="67"/>
    <w:lvlOverride w:ilvl="0">
      <w:startOverride w:val="1"/>
    </w:lvlOverride>
  </w:num>
  <w:num w:numId="273" w16cid:durableId="1841773344">
    <w:abstractNumId w:val="67"/>
    <w:lvlOverride w:ilvl="0">
      <w:startOverride w:val="1"/>
    </w:lvlOverride>
  </w:num>
  <w:num w:numId="274" w16cid:durableId="562838770">
    <w:abstractNumId w:val="67"/>
    <w:lvlOverride w:ilvl="0">
      <w:startOverride w:val="1"/>
    </w:lvlOverride>
  </w:num>
  <w:num w:numId="275" w16cid:durableId="1349674458">
    <w:abstractNumId w:val="53"/>
  </w:num>
  <w:num w:numId="276" w16cid:durableId="88089781">
    <w:abstractNumId w:val="20"/>
    <w:lvlOverride w:ilvl="0">
      <w:startOverride w:val="1"/>
    </w:lvlOverride>
  </w:num>
  <w:num w:numId="277" w16cid:durableId="651373752">
    <w:abstractNumId w:val="20"/>
    <w:lvlOverride w:ilvl="0">
      <w:startOverride w:val="1"/>
    </w:lvlOverride>
  </w:num>
  <w:num w:numId="278" w16cid:durableId="3627539">
    <w:abstractNumId w:val="20"/>
    <w:lvlOverride w:ilvl="0">
      <w:startOverride w:val="1"/>
    </w:lvlOverride>
  </w:num>
  <w:num w:numId="279" w16cid:durableId="1387559751">
    <w:abstractNumId w:val="20"/>
    <w:lvlOverride w:ilvl="0">
      <w:startOverride w:val="1"/>
    </w:lvlOverride>
  </w:num>
  <w:num w:numId="280" w16cid:durableId="825777242">
    <w:abstractNumId w:val="20"/>
    <w:lvlOverride w:ilvl="0">
      <w:startOverride w:val="1"/>
    </w:lvlOverride>
  </w:num>
  <w:num w:numId="281" w16cid:durableId="541208715">
    <w:abstractNumId w:val="13"/>
    <w:lvlOverride w:ilvl="0">
      <w:startOverride w:val="1"/>
    </w:lvlOverride>
  </w:num>
  <w:num w:numId="282" w16cid:durableId="894972720">
    <w:abstractNumId w:val="13"/>
    <w:lvlOverride w:ilvl="0">
      <w:startOverride w:val="1"/>
    </w:lvlOverride>
  </w:num>
  <w:num w:numId="283" w16cid:durableId="1411192066">
    <w:abstractNumId w:val="13"/>
    <w:lvlOverride w:ilvl="0">
      <w:startOverride w:val="1"/>
    </w:lvlOverride>
  </w:num>
  <w:num w:numId="284" w16cid:durableId="2091467590">
    <w:abstractNumId w:val="13"/>
    <w:lvlOverride w:ilvl="0">
      <w:startOverride w:val="1"/>
    </w:lvlOverride>
  </w:num>
  <w:num w:numId="285" w16cid:durableId="1958174744">
    <w:abstractNumId w:val="13"/>
    <w:lvlOverride w:ilvl="0">
      <w:startOverride w:val="1"/>
    </w:lvlOverride>
  </w:num>
  <w:num w:numId="286" w16cid:durableId="2043901429">
    <w:abstractNumId w:val="16"/>
    <w:lvlOverride w:ilvl="0">
      <w:startOverride w:val="1"/>
    </w:lvlOverride>
  </w:num>
  <w:num w:numId="287" w16cid:durableId="253783766">
    <w:abstractNumId w:val="16"/>
    <w:lvlOverride w:ilvl="0">
      <w:startOverride w:val="1"/>
    </w:lvlOverride>
  </w:num>
  <w:num w:numId="288" w16cid:durableId="1234511989">
    <w:abstractNumId w:val="16"/>
    <w:lvlOverride w:ilvl="0">
      <w:startOverride w:val="1"/>
    </w:lvlOverride>
  </w:num>
  <w:num w:numId="289" w16cid:durableId="2034570656">
    <w:abstractNumId w:val="16"/>
    <w:lvlOverride w:ilvl="0">
      <w:startOverride w:val="1"/>
    </w:lvlOverride>
  </w:num>
  <w:num w:numId="290" w16cid:durableId="734745457">
    <w:abstractNumId w:val="16"/>
    <w:lvlOverride w:ilvl="0">
      <w:startOverride w:val="1"/>
    </w:lvlOverride>
  </w:num>
  <w:num w:numId="291" w16cid:durableId="1831479926">
    <w:abstractNumId w:val="61"/>
    <w:lvlOverride w:ilvl="0">
      <w:startOverride w:val="1"/>
    </w:lvlOverride>
  </w:num>
  <w:num w:numId="292" w16cid:durableId="174852135">
    <w:abstractNumId w:val="61"/>
    <w:lvlOverride w:ilvl="0">
      <w:startOverride w:val="1"/>
    </w:lvlOverride>
  </w:num>
  <w:num w:numId="293" w16cid:durableId="945236126">
    <w:abstractNumId w:val="61"/>
    <w:lvlOverride w:ilvl="0">
      <w:startOverride w:val="1"/>
    </w:lvlOverride>
  </w:num>
  <w:num w:numId="294" w16cid:durableId="2004502588">
    <w:abstractNumId w:val="61"/>
    <w:lvlOverride w:ilvl="0">
      <w:startOverride w:val="1"/>
    </w:lvlOverride>
  </w:num>
  <w:num w:numId="295" w16cid:durableId="1944218618">
    <w:abstractNumId w:val="61"/>
    <w:lvlOverride w:ilvl="0">
      <w:startOverride w:val="1"/>
    </w:lvlOverride>
  </w:num>
  <w:num w:numId="296" w16cid:durableId="1049304773">
    <w:abstractNumId w:val="57"/>
    <w:lvlOverride w:ilvl="0">
      <w:startOverride w:val="1"/>
    </w:lvlOverride>
  </w:num>
  <w:num w:numId="297" w16cid:durableId="299726943">
    <w:abstractNumId w:val="57"/>
    <w:lvlOverride w:ilvl="0">
      <w:startOverride w:val="1"/>
    </w:lvlOverride>
  </w:num>
  <w:num w:numId="298" w16cid:durableId="1537040864">
    <w:abstractNumId w:val="57"/>
    <w:lvlOverride w:ilvl="0">
      <w:startOverride w:val="1"/>
    </w:lvlOverride>
  </w:num>
  <w:num w:numId="299" w16cid:durableId="1905289555">
    <w:abstractNumId w:val="57"/>
    <w:lvlOverride w:ilvl="0">
      <w:startOverride w:val="1"/>
    </w:lvlOverride>
  </w:num>
  <w:num w:numId="300" w16cid:durableId="974335903">
    <w:abstractNumId w:val="57"/>
    <w:lvlOverride w:ilvl="0">
      <w:startOverride w:val="1"/>
    </w:lvlOverride>
  </w:num>
  <w:num w:numId="301" w16cid:durableId="1773818259">
    <w:abstractNumId w:val="15"/>
    <w:lvlOverride w:ilvl="0">
      <w:startOverride w:val="1"/>
    </w:lvlOverride>
  </w:num>
  <w:num w:numId="302" w16cid:durableId="917713794">
    <w:abstractNumId w:val="15"/>
    <w:lvlOverride w:ilvl="0">
      <w:startOverride w:val="1"/>
    </w:lvlOverride>
  </w:num>
  <w:num w:numId="303" w16cid:durableId="1586188836">
    <w:abstractNumId w:val="15"/>
    <w:lvlOverride w:ilvl="0">
      <w:startOverride w:val="1"/>
    </w:lvlOverride>
  </w:num>
  <w:num w:numId="304" w16cid:durableId="2033611026">
    <w:abstractNumId w:val="15"/>
    <w:lvlOverride w:ilvl="0">
      <w:startOverride w:val="1"/>
    </w:lvlOverride>
  </w:num>
  <w:num w:numId="305" w16cid:durableId="1184855313">
    <w:abstractNumId w:val="15"/>
    <w:lvlOverride w:ilvl="0">
      <w:startOverride w:val="1"/>
    </w:lvlOverride>
  </w:num>
  <w:num w:numId="306" w16cid:durableId="145753573">
    <w:abstractNumId w:val="37"/>
    <w:lvlOverride w:ilvl="0">
      <w:startOverride w:val="1"/>
    </w:lvlOverride>
  </w:num>
  <w:num w:numId="307" w16cid:durableId="1616211700">
    <w:abstractNumId w:val="37"/>
    <w:lvlOverride w:ilvl="0">
      <w:startOverride w:val="1"/>
    </w:lvlOverride>
  </w:num>
  <w:num w:numId="308" w16cid:durableId="2112969669">
    <w:abstractNumId w:val="37"/>
    <w:lvlOverride w:ilvl="0">
      <w:startOverride w:val="1"/>
    </w:lvlOverride>
  </w:num>
  <w:num w:numId="309" w16cid:durableId="933049124">
    <w:abstractNumId w:val="37"/>
    <w:lvlOverride w:ilvl="0">
      <w:startOverride w:val="1"/>
    </w:lvlOverride>
  </w:num>
  <w:num w:numId="310" w16cid:durableId="287011560">
    <w:abstractNumId w:val="37"/>
    <w:lvlOverride w:ilvl="0">
      <w:startOverride w:val="1"/>
    </w:lvlOverride>
  </w:num>
  <w:num w:numId="311" w16cid:durableId="195696492">
    <w:abstractNumId w:val="26"/>
    <w:lvlOverride w:ilvl="0">
      <w:startOverride w:val="1"/>
    </w:lvlOverride>
  </w:num>
  <w:num w:numId="312" w16cid:durableId="1082605389">
    <w:abstractNumId w:val="26"/>
    <w:lvlOverride w:ilvl="0">
      <w:startOverride w:val="1"/>
    </w:lvlOverride>
  </w:num>
  <w:num w:numId="313" w16cid:durableId="1229729472">
    <w:abstractNumId w:val="26"/>
    <w:lvlOverride w:ilvl="0">
      <w:startOverride w:val="1"/>
    </w:lvlOverride>
  </w:num>
  <w:num w:numId="314" w16cid:durableId="617026656">
    <w:abstractNumId w:val="26"/>
    <w:lvlOverride w:ilvl="0">
      <w:startOverride w:val="1"/>
    </w:lvlOverride>
  </w:num>
  <w:num w:numId="315" w16cid:durableId="1132402859">
    <w:abstractNumId w:val="26"/>
    <w:lvlOverride w:ilvl="0">
      <w:startOverride w:val="1"/>
    </w:lvlOverride>
  </w:num>
  <w:num w:numId="316" w16cid:durableId="2057928374">
    <w:abstractNumId w:val="42"/>
    <w:lvlOverride w:ilvl="0">
      <w:startOverride w:val="1"/>
    </w:lvlOverride>
  </w:num>
  <w:num w:numId="317" w16cid:durableId="89084909">
    <w:abstractNumId w:val="42"/>
    <w:lvlOverride w:ilvl="0">
      <w:startOverride w:val="1"/>
    </w:lvlOverride>
  </w:num>
  <w:num w:numId="318" w16cid:durableId="308949278">
    <w:abstractNumId w:val="42"/>
    <w:lvlOverride w:ilvl="0">
      <w:startOverride w:val="1"/>
    </w:lvlOverride>
  </w:num>
  <w:num w:numId="319" w16cid:durableId="618800449">
    <w:abstractNumId w:val="42"/>
    <w:lvlOverride w:ilvl="0">
      <w:startOverride w:val="1"/>
    </w:lvlOverride>
  </w:num>
  <w:num w:numId="320" w16cid:durableId="1156340646">
    <w:abstractNumId w:val="42"/>
    <w:lvlOverride w:ilvl="0">
      <w:startOverride w:val="1"/>
    </w:lvlOverride>
  </w:num>
  <w:num w:numId="321" w16cid:durableId="420837762">
    <w:abstractNumId w:val="59"/>
    <w:lvlOverride w:ilvl="0">
      <w:startOverride w:val="1"/>
    </w:lvlOverride>
  </w:num>
  <w:num w:numId="322" w16cid:durableId="393697965">
    <w:abstractNumId w:val="59"/>
    <w:lvlOverride w:ilvl="0">
      <w:startOverride w:val="1"/>
    </w:lvlOverride>
  </w:num>
  <w:num w:numId="323" w16cid:durableId="119884942">
    <w:abstractNumId w:val="59"/>
    <w:lvlOverride w:ilvl="0">
      <w:startOverride w:val="1"/>
    </w:lvlOverride>
  </w:num>
  <w:num w:numId="324" w16cid:durableId="691683217">
    <w:abstractNumId w:val="59"/>
    <w:lvlOverride w:ilvl="0">
      <w:startOverride w:val="1"/>
    </w:lvlOverride>
  </w:num>
  <w:num w:numId="325" w16cid:durableId="1512187518">
    <w:abstractNumId w:val="72"/>
    <w:lvlOverride w:ilvl="0">
      <w:startOverride w:val="11"/>
    </w:lvlOverride>
  </w:num>
  <w:num w:numId="326" w16cid:durableId="169418699">
    <w:abstractNumId w:val="59"/>
    <w:lvlOverride w:ilvl="0">
      <w:startOverride w:val="1"/>
    </w:lvlOverride>
  </w:num>
  <w:num w:numId="327" w16cid:durableId="1389112243">
    <w:abstractNumId w:val="17"/>
    <w:lvlOverride w:ilvl="0">
      <w:startOverride w:val="1"/>
    </w:lvlOverride>
  </w:num>
  <w:num w:numId="328" w16cid:durableId="848637125">
    <w:abstractNumId w:val="17"/>
    <w:lvlOverride w:ilvl="0">
      <w:startOverride w:val="1"/>
    </w:lvlOverride>
  </w:num>
  <w:num w:numId="329" w16cid:durableId="2118597508">
    <w:abstractNumId w:val="17"/>
  </w:num>
  <w:numIdMacAtCleanup w:val="329"/>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77"/>
  <w:embedSystemFonts/>
  <w:mirrorMargins/>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69AA"/>
    <w:rsid w:val="000C419E"/>
    <w:rsid w:val="00103C37"/>
    <w:rsid w:val="00114199"/>
    <w:rsid w:val="00114391"/>
    <w:rsid w:val="00116428"/>
    <w:rsid w:val="00247DFE"/>
    <w:rsid w:val="003620B6"/>
    <w:rsid w:val="0041428A"/>
    <w:rsid w:val="0041751A"/>
    <w:rsid w:val="00653091"/>
    <w:rsid w:val="00653809"/>
    <w:rsid w:val="006938AE"/>
    <w:rsid w:val="006A63C3"/>
    <w:rsid w:val="006E3B0D"/>
    <w:rsid w:val="0071195E"/>
    <w:rsid w:val="007136C4"/>
    <w:rsid w:val="0071770B"/>
    <w:rsid w:val="00732198"/>
    <w:rsid w:val="00765C10"/>
    <w:rsid w:val="00801013"/>
    <w:rsid w:val="008469AA"/>
    <w:rsid w:val="00880D61"/>
    <w:rsid w:val="008E04CF"/>
    <w:rsid w:val="008E30CC"/>
    <w:rsid w:val="00984D1F"/>
    <w:rsid w:val="00A06A63"/>
    <w:rsid w:val="00A228F1"/>
    <w:rsid w:val="00AC4172"/>
    <w:rsid w:val="00B26524"/>
    <w:rsid w:val="00B30FF9"/>
    <w:rsid w:val="00B57E12"/>
    <w:rsid w:val="00B95B8A"/>
    <w:rsid w:val="00BE4D3C"/>
    <w:rsid w:val="00BE548D"/>
    <w:rsid w:val="00BF08B5"/>
    <w:rsid w:val="00C0446B"/>
    <w:rsid w:val="00C2271D"/>
    <w:rsid w:val="00CA112B"/>
    <w:rsid w:val="00D97857"/>
    <w:rsid w:val="00DA04C5"/>
    <w:rsid w:val="00DB2C6E"/>
    <w:rsid w:val="00E01B9D"/>
    <w:rsid w:val="00E95954"/>
    <w:rsid w:val="00F03C39"/>
  </w:rsids>
  <m:mathPr>
    <m:mathFont m:val="Cambria Math"/>
    <m:brkBin m:val="before"/>
    <m:brkBinSub m:val="--"/>
    <m:smallFrac m:val="0"/>
    <m:dispDef/>
    <m:lMargin m:val="0"/>
    <m:rMargin m:val="0"/>
    <m:defJc m:val="centerGroup"/>
    <m:wrapIndent m:val="1440"/>
    <m:intLim m:val="subSup"/>
    <m:naryLim m:val="undOvr"/>
  </m:mathPr>
  <w:themeFontLang w:val="en-US" w:eastAsia="ja-JP" w:bidi=""/>
  <w:clrSchemeMapping w:bg1="light1" w:t1="dark1" w:bg2="light2" w:t2="dark2" w:accent1="accent1" w:accent2="accent2" w:accent3="accent3" w:accent4="accent4" w:accent5="accent5" w:accent6="accent6" w:hyperlink="hyperlink" w:followedHyperlink="followedHyperlink"/>
  <w:decimalSymbol w:val="."/>
  <w:listSeparator w:val=","/>
  <w14:docId w14:val="79F5DBAC"/>
  <w15:docId w15:val="{A84E0B39-1865-4B4D-8880-410F1E013A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Georgia" w:eastAsia="Georgia" w:hAnsi="Georgia" w:cs="Georgia"/>
        <w:rFonts w:ascii="Georgia" w:eastAsia="Georgia" w:hAnsi="Georgia" w:cs="Georgia"/>
        <w:sz w:val="22"/>
        <w:szCs w:val="22"/>
        <w:lang w:val="en-US"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pPr>
      <w:spacing w:after="100" w:line="259" w:lineRule="auto"/>
    </w:pPr>
    <w:rPr>
      <w:rFonts w:ascii="Georgia" w:eastAsia="Aptos" w:hAnsi="Georgia"/>
      <w:sz w:val="23"/>
    </w:rPr>
  </w:style>
  <w:style w:type="paragraph" w:styleId="Heading1">
    <w:name w:val="heading 1"/>
    <w:basedOn w:val="Normal"/>
    <w:next w:val="Normal"/>
    <w:link w:val="Heading1Char"/>
    <w:uiPriority w:val="9"/>
    <w:qFormat/>
    <w:rsid w:val="00FC693F"/>
    <w:pPr>
      <w:keepNext/>
      <w:keepLines/>
      <w:spacing w:before="180"/>
      <w:outlineLvl w:val="0"/>
    </w:pPr>
    <w:rPr>
      <w:rFonts w:ascii="Georgia" w:eastAsia="Georgia" w:hAnsi="Georgia" w:cs="Georgia"/>
      <w:b/>
      <w:bCs/>
      <w:color w:val="146B66"/>
      <w:sz w:val="36"/>
      <w:szCs w:val="28"/>
    </w:rPr>
  </w:style>
  <w:style w:type="paragraph" w:styleId="Heading2">
    <w:name w:val="heading 2"/>
    <w:basedOn w:val="Normal"/>
    <w:next w:val="Normal"/>
    <w:link w:val="Heading2Char"/>
    <w:uiPriority w:val="9"/>
    <w:unhideWhenUsed/>
    <w:qFormat/>
    <w:rsid w:val="00FC693F"/>
    <w:pPr>
      <w:keepNext/>
      <w:keepLines/>
      <w:spacing w:before="180"/>
      <w:outlineLvl w:val="1"/>
    </w:pPr>
    <w:rPr>
      <w:rFonts w:ascii="Georgia" w:eastAsia="Georgia" w:hAnsi="Georgia" w:cs="Georgia"/>
      <w:b/>
      <w:bCs/>
      <w:color w:val="146B66"/>
      <w:sz w:val="28"/>
      <w:szCs w:val="26"/>
    </w:rPr>
  </w:style>
  <w:style w:type="paragraph" w:styleId="Heading3">
    <w:name w:val="heading 3"/>
    <w:basedOn w:val="Normal"/>
    <w:next w:val="Normal"/>
    <w:link w:val="Heading3Char"/>
    <w:uiPriority w:val="9"/>
    <w:unhideWhenUsed/>
    <w:qFormat/>
    <w:rsid w:val="00FC693F"/>
    <w:pPr>
      <w:keepNext/>
      <w:keepLines/>
      <w:spacing w:before="180"/>
      <w:outlineLvl w:val="2"/>
    </w:pPr>
    <w:rPr>
      <w:rFonts w:ascii="Georgia" w:eastAsia="Georgia" w:hAnsi="Georgia" w:cs="Georgia"/>
      <w:b/>
      <w:bCs/>
      <w:color w:val="146B66"/>
      <w:sz w:val="25"/>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Georgia" w:eastAsia="Georgia" w:hAnsi="Georgia" w:cs="Georgia"/>
      <w:b/>
      <w:bCs/>
      <w:i/>
      <w:iCs/>
      <w:color w:val="146B66"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Georgia" w:eastAsia="Georgia" w:hAnsi="Georgia" w:cs="Georgia"/>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Georgia" w:eastAsia="Georgia" w:hAnsi="Georgia" w:cs="Georgia"/>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Georgia" w:eastAsia="Georgia" w:hAnsi="Georgia" w:cs="Georgia"/>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Georgia" w:eastAsia="Georgia" w:hAnsi="Georgia" w:cs="Georgia"/>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Georgia" w:eastAsia="Georgia" w:hAnsi="Georgia" w:cs="Georgia"/>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erChar">
    <w:name w:val="Header Char"/>
    <w:basedOn w:val="DefaultParagraphFont"/>
    <w:link w:val="Header"/>
    <w:uiPriority w:val="99"/>
    <w:qFormat/>
    <w:rsid w:val="00E618BF"/>
  </w:style>
  <w:style w:type="character" w:customStyle="1" w:styleId="FooterChar">
    <w:name w:val="Footer Char"/>
    <w:basedOn w:val="DefaultParagraphFont"/>
    <w:link w:val="Footer"/>
    <w:uiPriority w:val="99"/>
    <w:qFormat/>
    <w:rsid w:val="00E618BF"/>
  </w:style>
  <w:style w:type="character" w:customStyle="1" w:styleId="Heading1Char">
    <w:name w:val="Heading 1 Char"/>
    <w:basedOn w:val="DefaultParagraphFont"/>
    <w:link w:val="Heading1"/>
    <w:uiPriority w:val="9"/>
    <w:qFormat/>
    <w:rsid w:val="00FC693F"/>
    <w:rPr>
      <w:rFonts w:ascii="Georgia" w:eastAsia="Georgia" w:hAnsi="Georgia" w:cs="Georgia"/>
      <w:b/>
      <w:bCs/>
      <w:color w:val="365F91" w:themeColor="accent1" w:themeShade="BF"/>
      <w:sz w:val="28"/>
      <w:szCs w:val="28"/>
    </w:rPr>
  </w:style>
  <w:style w:type="character" w:customStyle="1" w:styleId="Heading2Char">
    <w:name w:val="Heading 2 Char"/>
    <w:basedOn w:val="DefaultParagraphFont"/>
    <w:link w:val="Heading2"/>
    <w:uiPriority w:val="9"/>
    <w:qFormat/>
    <w:rsid w:val="00FC693F"/>
    <w:rPr>
      <w:rFonts w:ascii="Georgia" w:eastAsia="Georgia" w:hAnsi="Georgia" w:cs="Georgia"/>
      <w:b/>
      <w:bCs/>
      <w:color w:val="4F81BD" w:themeColor="accent1"/>
      <w:sz w:val="26"/>
      <w:szCs w:val="26"/>
    </w:rPr>
  </w:style>
  <w:style w:type="character" w:customStyle="1" w:styleId="Heading3Char">
    <w:name w:val="Heading 3 Char"/>
    <w:basedOn w:val="DefaultParagraphFont"/>
    <w:link w:val="Heading3"/>
    <w:uiPriority w:val="9"/>
    <w:qFormat/>
    <w:rsid w:val="00FC693F"/>
    <w:rPr>
      <w:rFonts w:ascii="Georgia" w:eastAsia="Georgia" w:hAnsi="Georgia" w:cs="Georgia"/>
      <w:b/>
      <w:bCs/>
      <w:color w:val="4F81BD" w:themeColor="accent1"/>
    </w:rPr>
  </w:style>
  <w:style w:type="character" w:customStyle="1" w:styleId="TitleChar">
    <w:name w:val="Title Char"/>
    <w:basedOn w:val="DefaultParagraphFont"/>
    <w:link w:val="Title"/>
    <w:uiPriority w:val="10"/>
    <w:qFormat/>
    <w:rsid w:val="00FC693F"/>
    <w:rPr>
      <w:rFonts w:ascii="Georgia" w:eastAsia="Georgia" w:hAnsi="Georgia" w:cs="Georgia"/>
      <w:color w:val="17365D" w:themeColor="text2" w:themeShade="BF"/>
      <w:spacing w:val="5"/>
      <w:kern w:val="2"/>
      <w:sz w:val="52"/>
      <w:szCs w:val="52"/>
    </w:rPr>
  </w:style>
  <w:style w:type="character" w:customStyle="1" w:styleId="SubtitleChar">
    <w:name w:val="Subtitle Char"/>
    <w:basedOn w:val="DefaultParagraphFont"/>
    <w:link w:val="Subtitle"/>
    <w:uiPriority w:val="11"/>
    <w:qFormat/>
    <w:rsid w:val="00FC693F"/>
    <w:rPr>
      <w:rFonts w:ascii="Georgia" w:eastAsia="Georgia" w:hAnsi="Georgia" w:cs="Georgia"/>
      <w:i/>
      <w:iCs/>
      <w:color w:val="4F81BD" w:themeColor="accent1"/>
      <w:spacing w:val="15"/>
      <w:sz w:val="24"/>
      <w:szCs w:val="24"/>
    </w:rPr>
  </w:style>
  <w:style w:type="character" w:customStyle="1" w:styleId="BodyTextChar">
    <w:name w:val="Body Text Char"/>
    <w:basedOn w:val="DefaultParagraphFont"/>
    <w:link w:val="BodyText"/>
    <w:uiPriority w:val="99"/>
    <w:qFormat/>
    <w:rsid w:val="00AA1D8D"/>
  </w:style>
  <w:style w:type="character" w:customStyle="1" w:styleId="BodyText2Char">
    <w:name w:val="Body Text 2 Char"/>
    <w:basedOn w:val="DefaultParagraphFont"/>
    <w:link w:val="BodyText2"/>
    <w:uiPriority w:val="99"/>
    <w:qFormat/>
    <w:rsid w:val="00AA1D8D"/>
  </w:style>
  <w:style w:type="character" w:customStyle="1" w:styleId="BodyText3Char">
    <w:name w:val="Body Text 3 Char"/>
    <w:basedOn w:val="DefaultParagraphFont"/>
    <w:link w:val="BodyText3"/>
    <w:uiPriority w:val="99"/>
    <w:qFormat/>
    <w:rsid w:val="00AA1D8D"/>
    <w:rPr>
      <w:sz w:val="16"/>
      <w:szCs w:val="16"/>
    </w:rPr>
  </w:style>
  <w:style w:type="character" w:customStyle="1" w:styleId="MacroTextChar">
    <w:name w:val="Macro Text Char"/>
    <w:basedOn w:val="DefaultParagraphFont"/>
    <w:link w:val="MacroText"/>
    <w:uiPriority w:val="99"/>
    <w:qFormat/>
    <w:rsid w:val="0029639D"/>
    <w:rPr>
      <w:rFonts w:ascii="Georgia" w:hAnsi="Georgia"/>
      <w:sz w:val="20"/>
      <w:szCs w:val="20"/>
    </w:rPr>
  </w:style>
  <w:style w:type="character" w:customStyle="1" w:styleId="QuoteChar">
    <w:name w:val="Quote Char"/>
    <w:basedOn w:val="DefaultParagraphFont"/>
    <w:link w:val="Quote"/>
    <w:uiPriority w:val="29"/>
    <w:qFormat/>
    <w:rsid w:val="00FC693F"/>
    <w:rPr>
      <w:i/>
      <w:iCs/>
      <w:color w:val="000000" w:themeColor="text1"/>
    </w:rPr>
  </w:style>
  <w:style w:type="character" w:customStyle="1" w:styleId="Heading4Char">
    <w:name w:val="Heading 4 Char"/>
    <w:basedOn w:val="DefaultParagraphFont"/>
    <w:link w:val="Heading4"/>
    <w:uiPriority w:val="9"/>
    <w:semiHidden/>
    <w:qFormat/>
    <w:rsid w:val="00FC693F"/>
    <w:rPr>
      <w:rFonts w:ascii="Georgia" w:eastAsia="Georgia" w:hAnsi="Georgia" w:cs="Georgia"/>
      <w:b/>
      <w:bCs/>
      <w:i/>
      <w:iCs/>
      <w:color w:val="4F81BD" w:themeColor="accent1"/>
    </w:rPr>
  </w:style>
  <w:style w:type="character" w:customStyle="1" w:styleId="Heading5Char">
    <w:name w:val="Heading 5 Char"/>
    <w:basedOn w:val="DefaultParagraphFont"/>
    <w:link w:val="Heading5"/>
    <w:uiPriority w:val="9"/>
    <w:semiHidden/>
    <w:qFormat/>
    <w:rsid w:val="00FC693F"/>
    <w:rPr>
      <w:rFonts w:ascii="Georgia" w:eastAsia="Georgia" w:hAnsi="Georgia" w:cs="Georgia"/>
      <w:color w:val="243F60" w:themeColor="accent1" w:themeShade="7F"/>
    </w:rPr>
  </w:style>
  <w:style w:type="character" w:customStyle="1" w:styleId="Heading6Char">
    <w:name w:val="Heading 6 Char"/>
    <w:basedOn w:val="DefaultParagraphFont"/>
    <w:link w:val="Heading6"/>
    <w:uiPriority w:val="9"/>
    <w:semiHidden/>
    <w:qFormat/>
    <w:rsid w:val="00FC693F"/>
    <w:rPr>
      <w:rFonts w:ascii="Georgia" w:eastAsia="Georgia" w:hAnsi="Georgia" w:cs="Georgia"/>
      <w:i/>
      <w:iCs/>
      <w:color w:val="243F60" w:themeColor="accent1" w:themeShade="7F"/>
    </w:rPr>
  </w:style>
  <w:style w:type="character" w:customStyle="1" w:styleId="Heading7Char">
    <w:name w:val="Heading 7 Char"/>
    <w:basedOn w:val="DefaultParagraphFont"/>
    <w:link w:val="Heading7"/>
    <w:uiPriority w:val="9"/>
    <w:semiHidden/>
    <w:qFormat/>
    <w:rsid w:val="00FC693F"/>
    <w:rPr>
      <w:rFonts w:ascii="Georgia" w:eastAsia="Georgia" w:hAnsi="Georgia" w:cs="Georgia"/>
      <w:i/>
      <w:iCs/>
      <w:color w:val="404040" w:themeColor="text1" w:themeTint="BF"/>
    </w:rPr>
  </w:style>
  <w:style w:type="character" w:customStyle="1" w:styleId="Heading8Char">
    <w:name w:val="Heading 8 Char"/>
    <w:basedOn w:val="DefaultParagraphFont"/>
    <w:link w:val="Heading8"/>
    <w:uiPriority w:val="9"/>
    <w:semiHidden/>
    <w:qFormat/>
    <w:rsid w:val="00FC693F"/>
    <w:rPr>
      <w:rFonts w:ascii="Georgia" w:eastAsia="Georgia" w:hAnsi="Georgia" w:cs="Georgia"/>
      <w:color w:val="4F81BD" w:themeColor="accent1"/>
      <w:sz w:val="20"/>
      <w:szCs w:val="20"/>
    </w:rPr>
  </w:style>
  <w:style w:type="character" w:customStyle="1" w:styleId="Heading9Char">
    <w:name w:val="Heading 9 Char"/>
    <w:basedOn w:val="DefaultParagraphFont"/>
    <w:link w:val="Heading9"/>
    <w:uiPriority w:val="9"/>
    <w:semiHidden/>
    <w:qFormat/>
    <w:rsid w:val="00FC693F"/>
    <w:rPr>
      <w:rFonts w:ascii="Georgia" w:eastAsia="Georgia" w:hAnsi="Georgia" w:cs="Georgia"/>
      <w:i/>
      <w:iCs/>
      <w:color w:val="404040" w:themeColor="text1" w:themeTint="BF"/>
      <w:sz w:val="20"/>
      <w:szCs w:val="20"/>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character" w:customStyle="1" w:styleId="IntenseQuoteChar">
    <w:name w:val="Intense Quote Char"/>
    <w:basedOn w:val="DefaultParagraphFont"/>
    <w:link w:val="IntenseQuote"/>
    <w:uiPriority w:val="30"/>
    <w:qFormat/>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character" w:customStyle="1" w:styleId="KeywordTok">
    <w:name w:val="KeywordTok"/>
    <w:qFormat/>
    <w:rPr>
      <w:b/>
      <w:color w:val="007020"/>
    </w:rPr>
  </w:style>
  <w:style w:type="character" w:customStyle="1" w:styleId="DataTypeTok">
    <w:name w:val="DataTypeTok"/>
    <w:qFormat/>
    <w:rPr>
      <w:color w:val="902000"/>
    </w:rPr>
  </w:style>
  <w:style w:type="character" w:customStyle="1" w:styleId="DecValTok">
    <w:name w:val="DecValTok"/>
    <w:qFormat/>
    <w:rPr>
      <w:color w:val="40A070"/>
    </w:rPr>
  </w:style>
  <w:style w:type="character" w:customStyle="1" w:styleId="BaseNTok">
    <w:name w:val="BaseNTok"/>
    <w:qFormat/>
    <w:rPr>
      <w:color w:val="40A070"/>
    </w:rPr>
  </w:style>
  <w:style w:type="character" w:customStyle="1" w:styleId="FloatTok">
    <w:name w:val="FloatTok"/>
    <w:qFormat/>
    <w:rPr>
      <w:color w:val="40A070"/>
    </w:rPr>
  </w:style>
  <w:style w:type="character" w:customStyle="1" w:styleId="ConstantTok">
    <w:name w:val="ConstantTok"/>
    <w:qFormat/>
    <w:rPr>
      <w:color w:val="880000"/>
    </w:rPr>
  </w:style>
  <w:style w:type="character" w:customStyle="1" w:styleId="CharTok">
    <w:name w:val="CharTok"/>
    <w:qFormat/>
    <w:rPr>
      <w:color w:val="4070A0"/>
    </w:rPr>
  </w:style>
  <w:style w:type="character" w:customStyle="1" w:styleId="SpecialCharTok">
    <w:name w:val="SpecialCharTok"/>
    <w:qFormat/>
    <w:rPr>
      <w:color w:val="4070A0"/>
    </w:rPr>
  </w:style>
  <w:style w:type="character" w:customStyle="1" w:styleId="StringTok">
    <w:name w:val="StringTok"/>
    <w:qFormat/>
    <w:rPr>
      <w:color w:val="4070A0"/>
    </w:rPr>
  </w:style>
  <w:style w:type="character" w:customStyle="1" w:styleId="VerbatimStringTok">
    <w:name w:val="VerbatimStringTok"/>
    <w:qFormat/>
    <w:rPr>
      <w:color w:val="4070A0"/>
    </w:rPr>
  </w:style>
  <w:style w:type="character" w:customStyle="1" w:styleId="SpecialStringTok">
    <w:name w:val="SpecialStringTok"/>
    <w:qFormat/>
    <w:rPr>
      <w:color w:val="BB6688"/>
    </w:rPr>
  </w:style>
  <w:style w:type="character" w:customStyle="1" w:styleId="ImportTok">
    <w:name w:val="ImportTok"/>
    <w:qFormat/>
    <w:rPr>
      <w:b/>
      <w:color w:val="008000"/>
    </w:rPr>
  </w:style>
  <w:style w:type="character" w:customStyle="1" w:styleId="CommentTok">
    <w:name w:val="CommentTok"/>
    <w:qFormat/>
    <w:rPr>
      <w:i/>
      <w:color w:val="60A0B0"/>
    </w:rPr>
  </w:style>
  <w:style w:type="character" w:customStyle="1" w:styleId="DocumentationTok">
    <w:name w:val="DocumentationTok"/>
    <w:qFormat/>
    <w:rPr>
      <w:i/>
      <w:color w:val="BA2121"/>
    </w:rPr>
  </w:style>
  <w:style w:type="character" w:customStyle="1" w:styleId="AnnotationTok">
    <w:name w:val="AnnotationTok"/>
    <w:qFormat/>
    <w:rPr>
      <w:b/>
      <w:i/>
      <w:color w:val="60A0B0"/>
    </w:rPr>
  </w:style>
  <w:style w:type="character" w:customStyle="1" w:styleId="CommentVarTok">
    <w:name w:val="CommentVarTok"/>
    <w:qFormat/>
    <w:rPr>
      <w:b/>
      <w:i/>
      <w:color w:val="60A0B0"/>
    </w:rPr>
  </w:style>
  <w:style w:type="character" w:customStyle="1" w:styleId="OtherTok">
    <w:name w:val="OtherTok"/>
    <w:qFormat/>
    <w:rPr>
      <w:color w:val="007020"/>
    </w:rPr>
  </w:style>
  <w:style w:type="character" w:customStyle="1" w:styleId="FunctionTok">
    <w:name w:val="FunctionTok"/>
    <w:qFormat/>
    <w:rPr>
      <w:color w:val="06287E"/>
    </w:rPr>
  </w:style>
  <w:style w:type="character" w:customStyle="1" w:styleId="VariableTok">
    <w:name w:val="VariableTok"/>
    <w:qFormat/>
    <w:rPr>
      <w:color w:val="19177C"/>
    </w:rPr>
  </w:style>
  <w:style w:type="character" w:customStyle="1" w:styleId="ControlFlowTok">
    <w:name w:val="ControlFlowTok"/>
    <w:qFormat/>
    <w:rPr>
      <w:b/>
      <w:color w:val="007020"/>
    </w:rPr>
  </w:style>
  <w:style w:type="character" w:customStyle="1" w:styleId="OperatorTok">
    <w:name w:val="OperatorTok"/>
    <w:qFormat/>
    <w:rPr>
      <w:color w:val="666666"/>
    </w:rPr>
  </w:style>
  <w:style w:type="character" w:customStyle="1" w:styleId="BuiltInTok">
    <w:name w:val="BuiltInTok"/>
    <w:qFormat/>
    <w:rPr>
      <w:color w:val="008000"/>
    </w:rPr>
  </w:style>
  <w:style w:type="character" w:customStyle="1" w:styleId="ExtensionTok">
    <w:name w:val="ExtensionTok"/>
    <w:qFormat/>
  </w:style>
  <w:style w:type="character" w:customStyle="1" w:styleId="PreprocessorTok">
    <w:name w:val="PreprocessorTok"/>
    <w:qFormat/>
    <w:rPr>
      <w:color w:val="BC7A00"/>
    </w:rPr>
  </w:style>
  <w:style w:type="character" w:customStyle="1" w:styleId="AttributeTok">
    <w:name w:val="AttributeTok"/>
    <w:qFormat/>
    <w:rPr>
      <w:color w:val="7D9029"/>
    </w:rPr>
  </w:style>
  <w:style w:type="character" w:customStyle="1" w:styleId="RegionMarkerTok">
    <w:name w:val="RegionMarkerTok"/>
    <w:qFormat/>
  </w:style>
  <w:style w:type="character" w:customStyle="1" w:styleId="InformationTok">
    <w:name w:val="InformationTok"/>
    <w:qFormat/>
    <w:rPr>
      <w:b/>
      <w:i/>
      <w:color w:val="60A0B0"/>
    </w:rPr>
  </w:style>
  <w:style w:type="character" w:customStyle="1" w:styleId="WarningTok">
    <w:name w:val="WarningTok"/>
    <w:qFormat/>
    <w:rPr>
      <w:b/>
      <w:i/>
      <w:color w:val="60A0B0"/>
    </w:rPr>
  </w:style>
  <w:style w:type="character" w:customStyle="1" w:styleId="AlertTok">
    <w:name w:val="AlertTok"/>
    <w:qFormat/>
    <w:rPr>
      <w:b/>
      <w:color w:val="FF0000"/>
    </w:rPr>
  </w:style>
  <w:style w:type="character" w:customStyle="1" w:styleId="ErrorTok">
    <w:name w:val="ErrorTok"/>
    <w:qFormat/>
    <w:rPr>
      <w:b/>
      <w:color w:val="FF0000"/>
    </w:rPr>
  </w:style>
  <w:style w:type="character" w:customStyle="1" w:styleId="NormalTok">
    <w:name w:val="NormalTok"/>
    <w:qFormat/>
  </w:style>
  <w:style w:type="paragraph" w:customStyle="1" w:styleId="Heading">
    <w:name w:val="Heading"/>
    <w:basedOn w:val="Normal"/>
    <w:next w:val="BodyText"/>
    <w:qFormat/>
    <w:pPr>
      <w:keepNext/>
      <w:spacing w:before="240" w:after="120"/>
    </w:pPr>
    <w:rPr>
      <w:rFonts w:ascii="Georgia" w:eastAsia="Noto Sans CJK SC" w:hAnsi="Georgia" w:cs="Georgia"/>
      <w:sz w:val="28"/>
      <w:szCs w:val="28"/>
    </w:rPr>
  </w:style>
  <w:style w:type="paragraph" w:styleId="BodyText">
    <w:name w:val="Body Text"/>
    <w:basedOn w:val="Normal"/>
    <w:link w:val="BodyTextChar"/>
    <w:uiPriority w:val="99"/>
    <w:unhideWhenUsed/>
    <w:rsid w:val="00AA1D8D"/>
    <w:pPr>
      <w:spacing w:after="120"/>
    </w:pPr>
  </w:style>
  <w:style w:type="paragraph" w:styleId="List">
    <w:name w:val="List"/>
    <w:basedOn w:val="Normal"/>
    <w:uiPriority w:val="99"/>
    <w:unhideWhenUsed/>
    <w:rsid w:val="00AA1D8D"/>
    <w:pPr>
      <w:ind w:left="360" w:hanging="360"/>
      <w:contextualSpacing/>
    </w:p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paragraph" w:customStyle="1" w:styleId="Index">
    <w:name w:val="Index"/>
    <w:basedOn w:val="Normal"/>
    <w:qFormat/>
    <w:pPr>
      <w:suppressLineNumbers/>
    </w:pPr>
    <w:rPr>
      <w:rFonts w:cs="Georgia"/>
    </w:rPr>
  </w:style>
  <w:style w:type="paragraph" w:customStyle="1" w:styleId="HeaderandFooter">
    <w:name w:val="Header and Footer"/>
    <w:basedOn w:val="Normal"/>
    <w:qFormat/>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paragraph" w:styleId="NoSpacing">
    <w:name w:val="No Spacing"/>
    <w:uiPriority w:val="1"/>
    <w:qFormat/>
    <w:rsid w:val="00FC693F"/>
  </w:style>
  <w:style w:type="paragraph" w:styleId="Title">
    <w:name w:val="Title"/>
    <w:basedOn w:val="Normal"/>
    <w:next w:val="Normal"/>
    <w:link w:val="TitleChar"/>
    <w:uiPriority w:val="10"/>
    <w:qFormat/>
    <w:rsid w:val="00FC693F"/>
    <w:pPr>
      <w:pBdr>
        <w:bottom w:val="single" w:sz="8" w:space="4" w:color="146B66"/>
      </w:pBdr>
      <w:spacing w:after="300" w:line="240" w:lineRule="auto"/>
      <w:contextualSpacing/>
    </w:pPr>
    <w:rPr>
      <w:rFonts w:ascii="Georgia" w:eastAsia="Georgia" w:hAnsi="Georgia" w:cs="Georgia"/>
      <w:b/>
      <w:color w:val="146B66"/>
      <w:spacing w:val="5"/>
      <w:kern w:val="2"/>
      <w:sz w:val="56"/>
      <w:szCs w:val="52"/>
    </w:rPr>
  </w:style>
  <w:style w:type="paragraph" w:styleId="Subtitle">
    <w:name w:val="Subtitle"/>
    <w:basedOn w:val="Normal"/>
    <w:next w:val="Normal"/>
    <w:link w:val="SubtitleChar"/>
    <w:uiPriority w:val="11"/>
    <w:qFormat/>
    <w:rsid w:val="00FC693F"/>
    <w:rPr>
      <w:rFonts w:ascii="Georgia" w:eastAsia="Georgia" w:hAnsi="Georgia" w:cs="Georgia"/>
      <w:i/>
      <w:iCs/>
      <w:color w:val="146B66"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2">
    <w:name w:val="Body Text 2"/>
    <w:basedOn w:val="Normal"/>
    <w:link w:val="BodyText2Char"/>
    <w:uiPriority w:val="99"/>
    <w:unhideWhenUsed/>
    <w:qFormat/>
    <w:rsid w:val="00AA1D8D"/>
    <w:pPr>
      <w:spacing w:after="120" w:line="480" w:lineRule="auto"/>
    </w:pPr>
  </w:style>
  <w:style w:type="paragraph" w:styleId="BodyText3">
    <w:name w:val="Body Text 3"/>
    <w:basedOn w:val="Normal"/>
    <w:link w:val="BodyText3Char"/>
    <w:uiPriority w:val="99"/>
    <w:unhideWhenUsed/>
    <w:qFormat/>
    <w:rsid w:val="00AA1D8D"/>
    <w:pPr>
      <w:spacing w:after="120"/>
    </w:pPr>
    <w:rPr>
      <w:sz w:val="16"/>
      <w:szCs w:val="16"/>
    </w:rPr>
  </w:style>
  <w:style w:type="paragraph" w:styleId="List2">
    <w:name w:val="List 2"/>
    <w:basedOn w:val="Normal"/>
    <w:uiPriority w:val="99"/>
    <w:unhideWhenUsed/>
    <w:qFormat/>
    <w:rsid w:val="00326F90"/>
    <w:pPr>
      <w:ind w:left="720" w:hanging="360"/>
      <w:contextualSpacing/>
    </w:pPr>
  </w:style>
  <w:style w:type="paragraph" w:styleId="List3">
    <w:name w:val="List 3"/>
    <w:basedOn w:val="Normal"/>
    <w:uiPriority w:val="99"/>
    <w:unhideWhenUsed/>
    <w:qFormat/>
    <w:rsid w:val="00326F90"/>
    <w:pPr>
      <w:ind w:left="1080" w:hanging="360"/>
      <w:contextualSpacing/>
    </w:pPr>
  </w:style>
  <w:style w:type="paragraph" w:styleId="ListBullet">
    <w:name w:val="List Bullet"/>
    <w:basedOn w:val="Normal"/>
    <w:uiPriority w:val="99"/>
    <w:unhideWhenUsed/>
    <w:rsid w:val="00326F90"/>
    <w:pPr>
      <w:contextualSpacing/>
    </w:pPr>
  </w:style>
  <w:style w:type="paragraph" w:styleId="ListBullet2">
    <w:name w:val="List Bullet 2"/>
    <w:basedOn w:val="Normal"/>
    <w:uiPriority w:val="99"/>
    <w:unhideWhenUsed/>
    <w:rsid w:val="00326F90"/>
    <w:pPr>
      <w:contextualSpacing/>
    </w:pPr>
  </w:style>
  <w:style w:type="paragraph" w:styleId="ListBullet3">
    <w:name w:val="List Bullet 3"/>
    <w:basedOn w:val="Normal"/>
    <w:uiPriority w:val="99"/>
    <w:unhideWhenUsed/>
    <w:rsid w:val="00326F90"/>
    <w:pPr>
      <w:contextualSpacing/>
    </w:pPr>
  </w:style>
  <w:style w:type="paragraph" w:styleId="ListNumber">
    <w:name w:val="List Number"/>
    <w:basedOn w:val="Normal"/>
    <w:uiPriority w:val="99"/>
    <w:unhideWhenUsed/>
    <w:rsid w:val="00326F90"/>
    <w:pPr>
      <w:contextualSpacing/>
    </w:pPr>
  </w:style>
  <w:style w:type="paragraph" w:styleId="ListNumber2">
    <w:name w:val="List Number 2"/>
    <w:basedOn w:val="Normal"/>
    <w:uiPriority w:val="99"/>
    <w:unhideWhenUsed/>
    <w:rsid w:val="0029639D"/>
    <w:pPr>
      <w:contextualSpacing/>
    </w:pPr>
  </w:style>
  <w:style w:type="paragraph" w:styleId="ListNumber3">
    <w:name w:val="List Number 3"/>
    <w:basedOn w:val="Normal"/>
    <w:uiPriority w:val="99"/>
    <w:unhideWhenUsed/>
    <w:rsid w:val="0029639D"/>
    <w:p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qFormat/>
    <w:rsid w:val="0029639D"/>
    <w:pPr>
      <w:tabs>
        <w:tab w:val="left" w:pos="576"/>
        <w:tab w:val="left" w:pos="1152"/>
        <w:tab w:val="left" w:pos="1728"/>
        <w:tab w:val="left" w:pos="2304"/>
        <w:tab w:val="left" w:pos="2880"/>
        <w:tab w:val="left" w:pos="3456"/>
        <w:tab w:val="left" w:pos="4032"/>
      </w:tabs>
      <w:spacing w:after="200" w:line="276" w:lineRule="auto"/>
    </w:pPr>
    <w:rPr>
      <w:rFonts w:ascii="Georgia" w:hAnsi="Georgia"/>
      <w:sz w:val="20"/>
      <w:szCs w:val="20"/>
    </w:rPr>
  </w:style>
  <w:style w:type="paragraph" w:styleId="Quote">
    <w:name w:val="Quote"/>
    <w:basedOn w:val="Normal"/>
    <w:next w:val="Normal"/>
    <w:link w:val="QuoteChar"/>
    <w:uiPriority w:val="29"/>
    <w:qFormat/>
    <w:rsid w:val="00FC693F"/>
    <w:rPr>
      <w:i/>
      <w:iCs/>
      <w:color w:val="000000" w:themeColor="text1"/>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paragraph" w:styleId="IndexHeading">
    <w:name w:val="index heading"/>
    <w:basedOn w:val="Heading"/>
  </w:style>
  <w:style w:type="paragraph" w:styleId="TOCHeading">
    <w:name w:val="TOC Heading"/>
    <w:basedOn w:val="Heading1"/>
    <w:next w:val="Normal"/>
    <w:uiPriority w:val="39"/>
    <w:semiHidden/>
    <w:unhideWhenUsed/>
    <w:qFormat/>
    <w:rsid w:val="00FC693F"/>
    <w:pPr>
      <w:outlineLvl w:val="9"/>
    </w:pPr>
  </w:style>
  <w:style w:type="paragraph" w:customStyle="1" w:styleId="EquationBlock">
    <w:name w:val="Equation Block"/>
    <w:basedOn w:val="Normal"/>
    <w:qFormat/>
    <w:pPr>
      <w:jc w:val="center"/>
    </w:pPr>
    <w:rPr>
      <w:rFonts w:ascii="Cambria Math" w:eastAsia="Cambria Math" w:hAnsi="Cambria Math"/>
      <w:sz w:val="24"/>
    </w:rPr>
  </w:style>
  <w:style w:type="paragraph" w:customStyle="1" w:styleId="DiagramBox">
    <w:name w:val="Diagram Box"/>
    <w:basedOn w:val="Normal"/>
    <w:qFormat/>
    <w:pPr>
      <w:spacing w:after="0"/>
      <w:ind w:left="288" w:right="288"/>
    </w:pPr>
    <w:rPr>
      <w:rFonts w:ascii="Georgia" w:eastAsia="Consolas" w:hAnsi="Georgia"/>
      <w:sz w:val="19"/>
    </w:rPr>
  </w:style>
  <w:style w:type="paragraph" w:customStyle="1" w:styleId="AnswerKeyText">
    <w:name w:val="Answer Key Text"/>
    <w:basedOn w:val="Normal"/>
    <w:qFormat/>
    <w:rPr>
      <w:sz w:val="21"/>
    </w:rPr>
  </w:style>
  <w:style w:type="paragraph" w:customStyle="1" w:styleId="HabitCallout">
    <w:name w:val="Habit Callout"/>
    <w:basedOn w:val="Normal"/>
    <w:qFormat/>
    <w:pPr>
      <w:pBdr>
        <w:top w:val="single" w:sz="4" w:space="6" w:color="1D9E75"/>
        <w:left w:val="single" w:sz="18" w:space="6" w:color="1D9E75"/>
        <w:bottom w:val="single" w:sz="4" w:space="6" w:color="1D9E75"/>
        <w:right w:val="single" w:sz="4" w:space="6" w:color="1D9E75"/>
      </w:pBdr>
      <w:shd w:val="clear" w:color="auto" w:fill="E1F5EE"/>
      <w:spacing w:before="120" w:after="120"/>
      <w:ind w:left="144" w:right="144"/>
    </w:pPr>
    <w:rPr>
      <w:b/>
      <w:color w:val="085041"/>
    </w:rPr>
  </w:style>
  <w:style w:type="paragraph" w:customStyle="1" w:styleId="TripwireCallout">
    <w:name w:val="Tripwire Callout"/>
    <w:basedOn w:val="Normal"/>
    <w:qFormat/>
    <w:pPr>
      <w:pBdr>
        <w:top w:val="single" w:sz="4" w:space="6" w:color="BA7517"/>
        <w:left w:val="single" w:sz="18" w:space="6" w:color="BA7517"/>
        <w:bottom w:val="single" w:sz="4" w:space="6" w:color="BA7517"/>
        <w:right w:val="single" w:sz="4" w:space="6" w:color="BA7517"/>
      </w:pBdr>
      <w:shd w:val="clear" w:color="auto" w:fill="FAEEDA"/>
      <w:spacing w:before="120" w:after="120"/>
      <w:ind w:left="144" w:right="144"/>
    </w:pPr>
    <w:rPr>
      <w:color w:val="412402"/>
      <w:sz w:val="22"/>
    </w:rPr>
  </w:style>
  <w:style w:type="paragraph" w:customStyle="1" w:styleId="TeachingNote">
    <w:name w:val="Teaching Note"/>
    <w:basedOn w:val="Normal"/>
    <w:qFormat/>
    <w:pPr>
      <w:pBdr>
        <w:left w:val="single" w:sz="18" w:space="6" w:color="185FA5"/>
      </w:pBdr>
      <w:shd w:val="clear" w:color="auto" w:fill="EAF2FB"/>
      <w:spacing w:before="120" w:after="120"/>
      <w:ind w:left="144" w:right="144"/>
    </w:pPr>
    <w:rPr>
      <w:color w:val="042C53"/>
      <w:sz w:val="21"/>
    </w:rPr>
  </w:style>
  <w:style w:type="paragraph" w:customStyle="1" w:styleId="EquationBlock0">
    <w:name w:val="EquationBlock"/>
    <w:basedOn w:val="BodyText"/>
    <w:qFormat/>
  </w:style>
  <w:style w:type="paragraph" w:customStyle="1" w:styleId="HabitCallout0">
    <w:name w:val="HabitCallout"/>
    <w:basedOn w:val="BodyText"/>
    <w:qFormat/>
  </w:style>
  <w:style w:type="paragraph" w:customStyle="1" w:styleId="SourceCode">
    <w:name w:val="Source Code"/>
    <w:basedOn w:val="Normal"/>
    <w:qFormat/>
  </w:style>
  <w:style w:type="paragraph" w:customStyle="1" w:styleId="Compact">
    <w:name w:val="Compact"/>
    <w:basedOn w:val="Normal"/>
    <w:qFormat/>
    <w:pPr>
      <w:spacing w:before="20" w:after="20"/>
    </w:pPr>
  </w:style>
  <w:style w:type="table" w:styleId="TableGrid">
    <w:name w:val="Table Grid"/>
    <w:basedOn w:val="TableNormal"/>
    <w:uiPriority w:val="59"/>
    <w:rsid w:val="00FC69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Georgia" w:eastAsia="Georgia" w:hAnsi="Georgia" w:cs="Georgia"/>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Georgia" w:eastAsia="Georgia" w:hAnsi="Georgia" w:cs="Georgia"/>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Georgia" w:eastAsia="Georgia" w:hAnsi="Georgia" w:cs="Georgia"/>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Georgia" w:eastAsia="Georgia" w:hAnsi="Georgia" w:cs="Georgia"/>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Georgia" w:eastAsia="Georgia" w:hAnsi="Georgia" w:cs="Georgia"/>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Georgia" w:eastAsia="Georgia" w:hAnsi="Georgia" w:cs="Georgia"/>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Georgia" w:eastAsia="Georgia" w:hAnsi="Georgia" w:cs="Georgia"/>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Georgia" w:eastAsia="Georgia" w:hAnsi="Georgia" w:cs="Georgia"/>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Georgia" w:eastAsia="Georgia" w:hAnsi="Georgia" w:cs="Georgia"/>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Georgia" w:eastAsia="Georgia" w:hAnsi="Georgia" w:cs="Georgia"/>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Georgia" w:eastAsia="Georgia" w:hAnsi="Georgia" w:cs="Georgia"/>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Georgia" w:eastAsia="Georgia" w:hAnsi="Georgia" w:cs="Georgia"/>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Georgia" w:eastAsia="Georgia" w:hAnsi="Georgia" w:cs="Georgia"/>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Georgia" w:eastAsia="Georgia" w:hAnsi="Georgia" w:cs="Georgia"/>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Georgia" w:eastAsia="Georgia" w:hAnsi="Georgia" w:cs="Georgia"/>
        <w:b/>
        <w:bCs/>
      </w:rPr>
    </w:tblStylePr>
    <w:tblStylePr w:type="lastCol">
      <w:rPr>
        <w:rFonts w:ascii="Georgia" w:eastAsia="Georgia" w:hAnsi="Georgia" w:cs="Georgia"/>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nil"/>
          <w:insideV w:val="nil"/>
        </w:tcBorders>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Georgia" w:eastAsia="Georgia" w:hAnsi="Georgia" w:cs="Georgia"/>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Georgia" w:eastAsia="Georgia" w:hAnsi="Georgia" w:cs="Georgia"/>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Georgia" w:eastAsia="Georgia" w:hAnsi="Georgia" w:cs="Georgia"/>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Georgia" w:eastAsia="Georgia" w:hAnsi="Georgia" w:cs="Georgia"/>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Georgia" w:eastAsia="Georgia" w:hAnsi="Georgia" w:cs="Georgia"/>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Georgia" w:eastAsia="Georgia" w:hAnsi="Georgia" w:cs="Georgia"/>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Georgia" w:eastAsia="Georgia" w:hAnsi="Georgia" w:cs="Georgia"/>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rPr>
      <w:rFonts w:ascii="Georgia" w:eastAsia="Georgia" w:hAnsi="Georgia" w:cs="Georgia"/>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000000" w:themeColor="text1"/>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4F81BD" w:themeColor="accent1"/>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0504D" w:themeColor="accent2"/>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9BBB59" w:themeColor="accent3"/>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8064A2" w:themeColor="accent4"/>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4BACC6" w:themeColor="accent5"/>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79646" w:themeColor="accent6"/>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rPr>
      <w:rFonts w:ascii="Georgia" w:eastAsia="Georgia" w:hAnsi="Georgia" w:cs="Georgia"/>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4F81BD" w:themeColor="accent1"/>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C0504D" w:themeColor="accent2"/>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9BBB59" w:themeColor="accent3"/>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8064A2" w:themeColor="accent4"/>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4BACC6" w:themeColor="accent5"/>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F79646" w:themeColor="accent6"/>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customStyle="1" w:styleId="Table">
    <w:name w:val="Table"/>
    <w:basedOn w:val="TableNormal"/>
    <w:pPr>
      <w:spacing w:before="20" w:after="20"/>
    </w:pPr>
    <w:tblPr>
      <w:tblBorders>
        <w:top w:val="single" w:sz="4" w:space="0" w:color="A9BFD9"/>
        <w:left w:val="single" w:sz="4" w:space="0" w:color="A9BFD9"/>
        <w:bottom w:val="single" w:sz="4" w:space="0" w:color="A9BFD9"/>
        <w:right w:val="single" w:sz="4" w:space="0" w:color="A9BFD9"/>
        <w:insideH w:val="single" w:sz="4" w:space="0" w:color="A9BFD9"/>
        <w:insideV w:val="single" w:sz="4" w:space="0" w:color="A9BFD9"/>
      </w:tblBorders>
    </w:tblPr>
  </w:style>
  <w:style w:type="paragraph" w:styleId="NormalWeb">
    <w:name w:val="Normal (Web)"/>
    <w:basedOn w:val="Normal"/>
    <w:uiPriority w:val="99"/>
    <w:unhideWhenUsed/>
    <w:rsid w:val="00F03C39"/>
    <w:pPr>
      <w:suppressAutoHyphens w:val="0"/>
      <w:spacing w:before="100" w:beforeAutospacing="1" w:afterAutospacing="1" w:line="240" w:lineRule="auto"/>
    </w:pPr>
    <w:rPr>
      <w:rFonts w:ascii="Georgia" w:eastAsia="Times New Roman" w:hAnsi="Georgia" w:cs="Georgia"/>
      <w:sz w:val="24"/>
      <w:szCs w:val="24"/>
      <w:lang w:val="en-CA"/>
    </w:rPr>
  </w:style>
  <w:style w:type="character" w:styleId="PlaceholderText">
    <w:name w:val="Placeholder Text"/>
    <w:basedOn w:val="DefaultParagraphFont"/>
    <w:uiPriority w:val="99"/>
    <w:semiHidden/>
    <w:rsid w:val="008E04CF"/>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file>

<file path=word/_rels/document.xml.rels><?xml version='1.0' encoding='UTF-8' standalone='yes'?>
<Relationships xmlns="http://schemas.openxmlformats.org/package/2006/relationships"><Relationship Id="rId11" Type="http://schemas.openxmlformats.org/officeDocument/2006/relationships/footer" Target="footer1.xml"/><Relationship Id="rId5" Type="http://schemas.openxmlformats.org/officeDocument/2006/relationships/footnotes" Target="footnotes.xml"/><Relationship Id="rId12" Type="http://schemas.openxmlformats.org/officeDocument/2006/relationships/footer" Target="footer2.xml"/><Relationship Id="rId6" Type="http://schemas.openxmlformats.org/officeDocument/2006/relationships/endnotes" Target="endnotes.xml"/><Relationship Id="rId207" Type="http://schemas.openxmlformats.org/officeDocument/2006/relationships/fontTable" Target="fontTable.xml"/><Relationship Id="rId13" Type="http://schemas.openxmlformats.org/officeDocument/2006/relationships/header" Target="header3.xml"/><Relationship Id="rId208" Type="http://schemas.openxmlformats.org/officeDocument/2006/relationships/theme" Target="theme/theme1.xml"/><Relationship Id="rId14" Type="http://schemas.openxmlformats.org/officeDocument/2006/relationships/footer" Target="footer3.xml"/><Relationship Id="rId3"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Georgia"/>
        <a:ea typeface=""/>
        <a:cs typeface=""/>
      </a:majorFont>
      <a:minorFont>
        <a:latin typeface="Georgia"/>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tint val="100000"/>
                <a:shade val="100000"/>
              </a:schemeClr>
            </a:gs>
            <a:gs pos="100000">
              <a:schemeClr val="phClr">
                <a:tint val="50000"/>
                <a:shade val="100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163</TotalTime>
  <Pages>421</Pages>
  <Words>86267</Words>
  <Characters>491727</Characters>
  <Application>Microsoft Office Word</Application>
  <DocSecurity>0</DocSecurity>
  <Lines>4097</Lines>
  <Paragraphs>1153</Paragraphs>
  <ScaleCrop>false</ScaleCrop>
  <Company/>
  <LinksUpToDate>false</LinksUpToDate>
  <CharactersWithSpaces>576841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Chapter 4: Fractions, Decimals, and Percents as Three Languages — Revision, Strategy, and Transfer Packet</dc:title>
  <dc:subject>Editable companion resource for Proportional Reasoning, Book 3</dc:subject>
  <dc:creator>Carlington Matthie, M.Ed. / Matthie Assessment</dc:creator>
  <dc:description/>
  <cp:lastModifiedBy>Carlington Matthie</cp:lastModifiedBy>
  <cp:revision>4</cp:revision>
  <dcterms:created xsi:type="dcterms:W3CDTF">2026-08-22T20:13:00Z</dcterms:created>
  <dcterms:modified xsi:type="dcterms:W3CDTF">2026-08-22T23:03:00Z</dcterms:modified>
  <dc:language>en-US</dc:language>
</cp:coreProperties>
</file>